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5002" w:type="pct"/>
        <w:tblLook w:val="04A0" w:firstRow="1" w:lastRow="0" w:firstColumn="1" w:lastColumn="0" w:noHBand="0" w:noVBand="1"/>
      </w:tblPr>
      <w:tblGrid>
        <w:gridCol w:w="2119"/>
        <w:gridCol w:w="150"/>
        <w:gridCol w:w="680"/>
        <w:gridCol w:w="1559"/>
        <w:gridCol w:w="1483"/>
        <w:gridCol w:w="1517"/>
        <w:gridCol w:w="1512"/>
      </w:tblGrid>
      <w:tr w:rsidR="00A21C8C" w:rsidRPr="00B94D50" w14:paraId="11DC1AC2" w14:textId="77777777" w:rsidTr="007B7A48"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0059970" w14:textId="77777777" w:rsidR="00A21C8C" w:rsidRPr="002E50EB" w:rsidRDefault="00A21C8C" w:rsidP="002E50EB">
            <w:pPr>
              <w:pStyle w:val="ListParagraph"/>
              <w:numPr>
                <w:ilvl w:val="0"/>
                <w:numId w:val="43"/>
              </w:numPr>
              <w:shd w:val="clear" w:color="auto" w:fill="D9D9D9" w:themeFill="background1" w:themeFillShade="D9"/>
              <w:spacing w:before="60" w:after="60"/>
              <w:rPr>
                <w:rFonts w:ascii="Lato" w:hAnsi="Lato"/>
                <w:b/>
                <w:spacing w:val="20"/>
                <w:sz w:val="20"/>
                <w:szCs w:val="20"/>
              </w:rPr>
            </w:pPr>
            <w:bookmarkStart w:id="0" w:name="_GoBack"/>
            <w:bookmarkEnd w:id="0"/>
            <w:r w:rsidRPr="002E50EB">
              <w:rPr>
                <w:rFonts w:ascii="Lato" w:hAnsi="Lato"/>
                <w:b/>
                <w:spacing w:val="20"/>
                <w:sz w:val="20"/>
                <w:szCs w:val="20"/>
              </w:rPr>
              <w:t>IMPORTANT INFORMATION</w:t>
            </w:r>
          </w:p>
        </w:tc>
      </w:tr>
      <w:tr w:rsidR="00A21C8C" w:rsidRPr="00B94D50" w14:paraId="7E2721BA" w14:textId="77777777" w:rsidTr="007B7A48">
        <w:tc>
          <w:tcPr>
            <w:tcW w:w="5000" w:type="pct"/>
            <w:gridSpan w:val="7"/>
            <w:tcBorders>
              <w:top w:val="single" w:sz="4" w:space="0" w:color="auto"/>
            </w:tcBorders>
            <w:shd w:val="clear" w:color="auto" w:fill="auto"/>
          </w:tcPr>
          <w:p w14:paraId="43FB3960" w14:textId="2CA37FEC" w:rsidR="00A21C8C" w:rsidRPr="0007787E" w:rsidRDefault="00A21C8C" w:rsidP="00BC0BBC">
            <w:pPr>
              <w:spacing w:before="60" w:after="240"/>
              <w:jc w:val="both"/>
              <w:rPr>
                <w:rFonts w:ascii="Lato" w:hAnsi="Lato"/>
                <w:sz w:val="20"/>
                <w:szCs w:val="20"/>
              </w:rPr>
            </w:pPr>
            <w:r w:rsidRPr="0007787E">
              <w:rPr>
                <w:rFonts w:ascii="Lato" w:hAnsi="Lato"/>
                <w:sz w:val="20"/>
                <w:szCs w:val="20"/>
              </w:rPr>
              <w:t xml:space="preserve">We understand that there are situations when you may experience </w:t>
            </w:r>
            <w:r w:rsidR="001D4ADA" w:rsidRPr="0007787E">
              <w:rPr>
                <w:rFonts w:ascii="Lato" w:hAnsi="Lato"/>
                <w:sz w:val="20"/>
                <w:szCs w:val="20"/>
              </w:rPr>
              <w:t>hardship</w:t>
            </w:r>
            <w:r w:rsidRPr="0007787E">
              <w:rPr>
                <w:rFonts w:ascii="Lato" w:hAnsi="Lato"/>
                <w:sz w:val="20"/>
                <w:szCs w:val="20"/>
              </w:rPr>
              <w:t xml:space="preserve"> that may make it difficult to meet financial commitments either for short or long term period</w:t>
            </w:r>
            <w:r w:rsidR="006C36C7" w:rsidRPr="0007787E">
              <w:rPr>
                <w:rFonts w:ascii="Lato" w:hAnsi="Lato"/>
                <w:sz w:val="20"/>
                <w:szCs w:val="20"/>
              </w:rPr>
              <w:t>s</w:t>
            </w:r>
            <w:r w:rsidRPr="0007787E">
              <w:rPr>
                <w:rFonts w:ascii="Lato" w:hAnsi="Lato"/>
                <w:sz w:val="20"/>
                <w:szCs w:val="20"/>
              </w:rPr>
              <w:t>.</w:t>
            </w:r>
          </w:p>
          <w:p w14:paraId="17D4FADC" w14:textId="0EB0B859" w:rsidR="001D4ADA" w:rsidRPr="0007787E" w:rsidRDefault="001D4ADA" w:rsidP="00BC0BBC">
            <w:pPr>
              <w:spacing w:before="60" w:after="240"/>
              <w:jc w:val="both"/>
              <w:rPr>
                <w:rFonts w:ascii="Lato" w:hAnsi="Lato"/>
                <w:sz w:val="20"/>
                <w:szCs w:val="20"/>
              </w:rPr>
            </w:pPr>
            <w:r w:rsidRPr="0007787E">
              <w:rPr>
                <w:rFonts w:ascii="Lato" w:hAnsi="Lato"/>
                <w:sz w:val="20"/>
                <w:szCs w:val="20"/>
              </w:rPr>
              <w:t>You can use this form if you think you are hardship and wish to apply for postponement of your debt</w:t>
            </w:r>
            <w:r w:rsidR="00C920C9" w:rsidRPr="0007787E">
              <w:rPr>
                <w:rFonts w:ascii="Lato" w:hAnsi="Lato"/>
                <w:sz w:val="20"/>
                <w:szCs w:val="20"/>
              </w:rPr>
              <w:t xml:space="preserve"> and we will consider any issues you are experiencing</w:t>
            </w:r>
            <w:r w:rsidR="00DD5374" w:rsidRPr="0007787E">
              <w:rPr>
                <w:rFonts w:ascii="Lato" w:hAnsi="Lato"/>
                <w:sz w:val="20"/>
                <w:szCs w:val="20"/>
              </w:rPr>
              <w:t>.</w:t>
            </w:r>
          </w:p>
          <w:p w14:paraId="0A6024EA" w14:textId="199CE96C" w:rsidR="00352B7E" w:rsidRPr="0007787E" w:rsidRDefault="003A4F02" w:rsidP="00BC0BBC">
            <w:pPr>
              <w:spacing w:before="60" w:after="60"/>
              <w:jc w:val="both"/>
              <w:rPr>
                <w:rFonts w:ascii="Lato" w:hAnsi="Lato"/>
                <w:b/>
                <w:sz w:val="20"/>
                <w:szCs w:val="20"/>
              </w:rPr>
            </w:pPr>
            <w:r w:rsidRPr="0007787E">
              <w:rPr>
                <w:rFonts w:ascii="Lato" w:hAnsi="Lato"/>
                <w:b/>
                <w:sz w:val="20"/>
                <w:szCs w:val="20"/>
              </w:rPr>
              <w:t>Assessment and decision</w:t>
            </w:r>
          </w:p>
          <w:p w14:paraId="3807D0BF" w14:textId="2C9CDEE3" w:rsidR="003038BF" w:rsidRPr="0007787E" w:rsidRDefault="003A4F02" w:rsidP="00BC0BBC">
            <w:pPr>
              <w:spacing w:before="60" w:after="240"/>
              <w:jc w:val="both"/>
              <w:rPr>
                <w:rFonts w:ascii="Lato" w:hAnsi="Lato"/>
                <w:sz w:val="20"/>
                <w:szCs w:val="20"/>
              </w:rPr>
            </w:pPr>
            <w:r w:rsidRPr="0007787E">
              <w:rPr>
                <w:rFonts w:ascii="Lato" w:hAnsi="Lato"/>
                <w:sz w:val="20"/>
                <w:szCs w:val="20"/>
              </w:rPr>
              <w:t>All applications are assessed on a case-by-case basis</w:t>
            </w:r>
            <w:r w:rsidR="00BA0A0B" w:rsidRPr="0007787E">
              <w:rPr>
                <w:rFonts w:ascii="Lato" w:hAnsi="Lato"/>
                <w:sz w:val="20"/>
                <w:szCs w:val="20"/>
              </w:rPr>
              <w:t xml:space="preserve"> and a decision will be made in relation to a postponement of a debt you owe to the Territory</w:t>
            </w:r>
            <w:r w:rsidRPr="0007787E">
              <w:rPr>
                <w:rFonts w:ascii="Lato" w:hAnsi="Lato"/>
                <w:sz w:val="20"/>
                <w:szCs w:val="20"/>
              </w:rPr>
              <w:t xml:space="preserve"> </w:t>
            </w:r>
            <w:r w:rsidR="00946BCE" w:rsidRPr="0007787E">
              <w:rPr>
                <w:rFonts w:ascii="Lato" w:hAnsi="Lato"/>
                <w:sz w:val="20"/>
                <w:szCs w:val="20"/>
              </w:rPr>
              <w:t>(</w:t>
            </w:r>
            <w:r w:rsidR="00946BCE" w:rsidRPr="0007787E">
              <w:rPr>
                <w:rFonts w:ascii="Lato" w:hAnsi="Lato"/>
                <w:b/>
                <w:sz w:val="20"/>
                <w:szCs w:val="20"/>
              </w:rPr>
              <w:t>your application</w:t>
            </w:r>
            <w:r w:rsidR="00946BCE" w:rsidRPr="0007787E">
              <w:rPr>
                <w:rFonts w:ascii="Lato" w:hAnsi="Lato"/>
                <w:sz w:val="20"/>
                <w:szCs w:val="20"/>
              </w:rPr>
              <w:t>)</w:t>
            </w:r>
            <w:r w:rsidR="003038BF" w:rsidRPr="0007787E">
              <w:rPr>
                <w:rFonts w:ascii="Lato" w:hAnsi="Lato"/>
                <w:sz w:val="20"/>
                <w:szCs w:val="20"/>
              </w:rPr>
              <w:t>,</w:t>
            </w:r>
            <w:r w:rsidR="00946BCE" w:rsidRPr="0007787E">
              <w:rPr>
                <w:rFonts w:ascii="Lato" w:hAnsi="Lato"/>
                <w:sz w:val="20"/>
                <w:szCs w:val="20"/>
              </w:rPr>
              <w:t xml:space="preserve"> </w:t>
            </w:r>
            <w:r w:rsidRPr="0007787E">
              <w:rPr>
                <w:rFonts w:ascii="Lato" w:hAnsi="Lato"/>
                <w:sz w:val="20"/>
                <w:szCs w:val="20"/>
              </w:rPr>
              <w:t xml:space="preserve">based on </w:t>
            </w:r>
            <w:r w:rsidR="00BA0A0B" w:rsidRPr="0007787E">
              <w:rPr>
                <w:rFonts w:ascii="Lato" w:hAnsi="Lato"/>
                <w:sz w:val="20"/>
                <w:szCs w:val="20"/>
              </w:rPr>
              <w:t xml:space="preserve">the information and documents provided by you. </w:t>
            </w:r>
            <w:r w:rsidR="003038BF" w:rsidRPr="0007787E">
              <w:rPr>
                <w:rFonts w:ascii="Lato" w:hAnsi="Lato"/>
                <w:sz w:val="20"/>
                <w:szCs w:val="20"/>
              </w:rPr>
              <w:t>O</w:t>
            </w:r>
            <w:r w:rsidRPr="0007787E">
              <w:rPr>
                <w:rFonts w:ascii="Lato" w:hAnsi="Lato"/>
                <w:sz w:val="20"/>
                <w:szCs w:val="20"/>
              </w:rPr>
              <w:t xml:space="preserve">nce you </w:t>
            </w:r>
            <w:r w:rsidR="006C36C7" w:rsidRPr="0007787E">
              <w:rPr>
                <w:rFonts w:ascii="Lato" w:hAnsi="Lato"/>
                <w:sz w:val="20"/>
                <w:szCs w:val="20"/>
              </w:rPr>
              <w:t xml:space="preserve">have </w:t>
            </w:r>
            <w:r w:rsidRPr="0007787E">
              <w:rPr>
                <w:rFonts w:ascii="Lato" w:hAnsi="Lato"/>
                <w:sz w:val="20"/>
                <w:szCs w:val="20"/>
              </w:rPr>
              <w:t>submitted an application, we may contact you to request more information</w:t>
            </w:r>
            <w:r w:rsidR="00360A41" w:rsidRPr="0007787E">
              <w:rPr>
                <w:rFonts w:ascii="Lato" w:hAnsi="Lato"/>
                <w:sz w:val="20"/>
                <w:szCs w:val="20"/>
              </w:rPr>
              <w:t xml:space="preserve"> or further documents</w:t>
            </w:r>
            <w:r w:rsidRPr="0007787E">
              <w:rPr>
                <w:rFonts w:ascii="Lato" w:hAnsi="Lato"/>
                <w:sz w:val="20"/>
                <w:szCs w:val="20"/>
              </w:rPr>
              <w:t xml:space="preserve"> </w:t>
            </w:r>
            <w:r w:rsidR="00360A41" w:rsidRPr="0007787E">
              <w:rPr>
                <w:rFonts w:ascii="Lato" w:hAnsi="Lato"/>
                <w:sz w:val="20"/>
                <w:szCs w:val="20"/>
              </w:rPr>
              <w:t>as</w:t>
            </w:r>
            <w:r w:rsidRPr="0007787E">
              <w:rPr>
                <w:rFonts w:ascii="Lato" w:hAnsi="Lato"/>
                <w:sz w:val="20"/>
                <w:szCs w:val="20"/>
              </w:rPr>
              <w:t xml:space="preserve"> needed.</w:t>
            </w:r>
            <w:r w:rsidR="0066561C" w:rsidRPr="0007787E">
              <w:rPr>
                <w:rFonts w:ascii="Lato" w:hAnsi="Lato"/>
                <w:sz w:val="20"/>
                <w:szCs w:val="20"/>
              </w:rPr>
              <w:t xml:space="preserve"> </w:t>
            </w:r>
          </w:p>
          <w:p w14:paraId="2574E91F" w14:textId="16A424BD" w:rsidR="0066561C" w:rsidRDefault="003038BF" w:rsidP="00BC0BBC">
            <w:pPr>
              <w:spacing w:before="60" w:after="240"/>
              <w:jc w:val="both"/>
              <w:rPr>
                <w:rFonts w:ascii="Lato" w:hAnsi="Lato"/>
                <w:sz w:val="20"/>
                <w:szCs w:val="20"/>
              </w:rPr>
            </w:pPr>
            <w:r w:rsidRPr="00F94CFE">
              <w:rPr>
                <w:rFonts w:ascii="Lato" w:hAnsi="Lato"/>
                <w:sz w:val="20"/>
                <w:szCs w:val="20"/>
              </w:rPr>
              <w:t>Please note</w:t>
            </w:r>
            <w:r w:rsidRPr="00181ACC">
              <w:rPr>
                <w:rFonts w:ascii="Lato" w:hAnsi="Lato"/>
                <w:sz w:val="20"/>
                <w:szCs w:val="20"/>
              </w:rPr>
              <w:t>, i</w:t>
            </w:r>
            <w:r w:rsidR="0066561C" w:rsidRPr="00181ACC">
              <w:rPr>
                <w:rFonts w:ascii="Lato" w:hAnsi="Lato"/>
                <w:sz w:val="20"/>
                <w:szCs w:val="20"/>
              </w:rPr>
              <w:t>f</w:t>
            </w:r>
            <w:r w:rsidR="0066561C" w:rsidRPr="0007787E">
              <w:rPr>
                <w:rFonts w:ascii="Lato" w:hAnsi="Lato"/>
                <w:sz w:val="20"/>
                <w:szCs w:val="20"/>
              </w:rPr>
              <w:t xml:space="preserve"> you do not provide sufficient information and </w:t>
            </w:r>
            <w:r w:rsidR="00E63BEC" w:rsidRPr="0007787E">
              <w:rPr>
                <w:rFonts w:ascii="Lato" w:hAnsi="Lato"/>
                <w:sz w:val="20"/>
                <w:szCs w:val="20"/>
              </w:rPr>
              <w:t xml:space="preserve">supporting </w:t>
            </w:r>
            <w:r w:rsidR="0066561C" w:rsidRPr="0007787E">
              <w:rPr>
                <w:rFonts w:ascii="Lato" w:hAnsi="Lato"/>
                <w:sz w:val="20"/>
                <w:szCs w:val="20"/>
              </w:rPr>
              <w:t xml:space="preserve">documents </w:t>
            </w:r>
            <w:r w:rsidR="00C7046F" w:rsidRPr="0007787E">
              <w:rPr>
                <w:rFonts w:ascii="Lato" w:hAnsi="Lato"/>
                <w:sz w:val="20"/>
                <w:szCs w:val="20"/>
              </w:rPr>
              <w:t>in relation to</w:t>
            </w:r>
            <w:r w:rsidR="0066561C" w:rsidRPr="0007787E">
              <w:rPr>
                <w:rFonts w:ascii="Lato" w:hAnsi="Lato"/>
                <w:sz w:val="20"/>
                <w:szCs w:val="20"/>
              </w:rPr>
              <w:t xml:space="preserve"> your </w:t>
            </w:r>
            <w:r w:rsidR="002E38BF">
              <w:rPr>
                <w:rFonts w:ascii="Lato" w:hAnsi="Lato"/>
                <w:sz w:val="20"/>
                <w:szCs w:val="20"/>
              </w:rPr>
              <w:t>application</w:t>
            </w:r>
            <w:r w:rsidR="0066561C" w:rsidRPr="0007787E">
              <w:rPr>
                <w:rFonts w:ascii="Lato" w:hAnsi="Lato"/>
                <w:sz w:val="20"/>
                <w:szCs w:val="20"/>
              </w:rPr>
              <w:t xml:space="preserve">, we </w:t>
            </w:r>
            <w:r w:rsidR="00360A41" w:rsidRPr="0007787E">
              <w:rPr>
                <w:rFonts w:ascii="Lato" w:hAnsi="Lato"/>
                <w:sz w:val="20"/>
                <w:szCs w:val="20"/>
              </w:rPr>
              <w:t>may</w:t>
            </w:r>
            <w:r w:rsidR="0066561C" w:rsidRPr="0007787E">
              <w:rPr>
                <w:rFonts w:ascii="Lato" w:hAnsi="Lato"/>
                <w:sz w:val="20"/>
                <w:szCs w:val="20"/>
              </w:rPr>
              <w:t xml:space="preserve"> not be able to </w:t>
            </w:r>
            <w:r w:rsidRPr="0007787E">
              <w:rPr>
                <w:rFonts w:ascii="Lato" w:hAnsi="Lato"/>
                <w:sz w:val="20"/>
                <w:szCs w:val="20"/>
              </w:rPr>
              <w:t xml:space="preserve">complete the </w:t>
            </w:r>
            <w:r w:rsidR="0066561C" w:rsidRPr="0007787E">
              <w:rPr>
                <w:rFonts w:ascii="Lato" w:hAnsi="Lato"/>
                <w:sz w:val="20"/>
                <w:szCs w:val="20"/>
              </w:rPr>
              <w:t>assess</w:t>
            </w:r>
            <w:r w:rsidRPr="0007787E">
              <w:rPr>
                <w:rFonts w:ascii="Lato" w:hAnsi="Lato"/>
                <w:sz w:val="20"/>
                <w:szCs w:val="20"/>
              </w:rPr>
              <w:t>ment of</w:t>
            </w:r>
            <w:r w:rsidR="00C7046F" w:rsidRPr="0007787E">
              <w:rPr>
                <w:rFonts w:ascii="Lato" w:hAnsi="Lato"/>
                <w:sz w:val="20"/>
                <w:szCs w:val="20"/>
              </w:rPr>
              <w:t xml:space="preserve"> your application. </w:t>
            </w:r>
            <w:r w:rsidR="00EE5402" w:rsidRPr="0007787E">
              <w:rPr>
                <w:rFonts w:ascii="Lato" w:hAnsi="Lato"/>
                <w:sz w:val="20"/>
                <w:szCs w:val="20"/>
              </w:rPr>
              <w:t xml:space="preserve"> </w:t>
            </w:r>
            <w:r w:rsidR="00360A41" w:rsidRPr="0007787E">
              <w:rPr>
                <w:rFonts w:ascii="Lato" w:hAnsi="Lato"/>
                <w:sz w:val="20"/>
                <w:szCs w:val="20"/>
              </w:rPr>
              <w:t>In</w:t>
            </w:r>
            <w:r w:rsidRPr="0007787E">
              <w:rPr>
                <w:rFonts w:ascii="Lato" w:hAnsi="Lato"/>
                <w:sz w:val="20"/>
                <w:szCs w:val="20"/>
              </w:rPr>
              <w:t> </w:t>
            </w:r>
            <w:r w:rsidR="00360A41" w:rsidRPr="0007787E">
              <w:rPr>
                <w:rFonts w:ascii="Lato" w:hAnsi="Lato"/>
                <w:sz w:val="20"/>
                <w:szCs w:val="20"/>
              </w:rPr>
              <w:t xml:space="preserve">that event, your application </w:t>
            </w:r>
            <w:r w:rsidR="00EC3C72" w:rsidRPr="0007787E">
              <w:rPr>
                <w:rFonts w:ascii="Lato" w:hAnsi="Lato"/>
                <w:sz w:val="20"/>
                <w:szCs w:val="20"/>
              </w:rPr>
              <w:t>may</w:t>
            </w:r>
            <w:r w:rsidR="00360A41" w:rsidRPr="0007787E">
              <w:rPr>
                <w:rFonts w:ascii="Lato" w:hAnsi="Lato"/>
                <w:sz w:val="20"/>
                <w:szCs w:val="20"/>
              </w:rPr>
              <w:t xml:space="preserve"> be declined.</w:t>
            </w:r>
          </w:p>
          <w:p w14:paraId="3B74D59E" w14:textId="5B90F002" w:rsidR="002F1E3B" w:rsidRPr="0007787E" w:rsidRDefault="002F1E3B" w:rsidP="00BC0BBC">
            <w:pPr>
              <w:spacing w:before="60" w:after="240"/>
              <w:jc w:val="both"/>
              <w:rPr>
                <w:rFonts w:ascii="Lato" w:hAnsi="Lato"/>
                <w:sz w:val="20"/>
                <w:szCs w:val="20"/>
              </w:rPr>
            </w:pPr>
            <w:r>
              <w:rPr>
                <w:rFonts w:ascii="Lato" w:hAnsi="Lato"/>
                <w:sz w:val="20"/>
                <w:szCs w:val="20"/>
              </w:rPr>
              <w:t>A</w:t>
            </w:r>
            <w:r w:rsidRPr="0007787E">
              <w:rPr>
                <w:rFonts w:ascii="Lato" w:hAnsi="Lato"/>
                <w:sz w:val="20"/>
                <w:szCs w:val="20"/>
              </w:rPr>
              <w:t xml:space="preserve">ny decision made in relation to this application may be reviewed at least annually or otherwise as determined and at the discretion of the </w:t>
            </w:r>
            <w:r w:rsidRPr="0007787E">
              <w:rPr>
                <w:rFonts w:ascii="Lato" w:hAnsi="Lato"/>
                <w:sz w:val="20"/>
                <w:szCs w:val="20"/>
                <w:highlight w:val="yellow"/>
              </w:rPr>
              <w:t>(agency name)</w:t>
            </w:r>
            <w:r>
              <w:rPr>
                <w:rFonts w:ascii="Lato" w:hAnsi="Lato"/>
                <w:sz w:val="20"/>
                <w:szCs w:val="20"/>
              </w:rPr>
              <w:t>.</w:t>
            </w:r>
          </w:p>
          <w:p w14:paraId="11200203" w14:textId="77777777" w:rsidR="003A4F02" w:rsidRPr="0007787E" w:rsidRDefault="003A4F02" w:rsidP="00BC0BBC">
            <w:pPr>
              <w:spacing w:before="60" w:after="60"/>
              <w:jc w:val="both"/>
              <w:rPr>
                <w:rFonts w:ascii="Lato" w:hAnsi="Lato"/>
                <w:b/>
                <w:sz w:val="20"/>
                <w:szCs w:val="20"/>
              </w:rPr>
            </w:pPr>
            <w:r w:rsidRPr="0007787E">
              <w:rPr>
                <w:rFonts w:ascii="Lato" w:hAnsi="Lato"/>
                <w:b/>
                <w:sz w:val="20"/>
                <w:szCs w:val="20"/>
              </w:rPr>
              <w:t>Privacy and confidentiality</w:t>
            </w:r>
          </w:p>
          <w:p w14:paraId="13F9E5F7" w14:textId="02FEFF71" w:rsidR="003A4F02" w:rsidRPr="0007787E" w:rsidRDefault="007E1E9D" w:rsidP="00BC0BBC">
            <w:pPr>
              <w:spacing w:before="60" w:after="240"/>
              <w:jc w:val="both"/>
              <w:rPr>
                <w:rFonts w:ascii="Lato" w:hAnsi="Lato"/>
                <w:sz w:val="20"/>
                <w:szCs w:val="20"/>
              </w:rPr>
            </w:pPr>
            <w:r w:rsidRPr="0007787E">
              <w:rPr>
                <w:rFonts w:ascii="Lato" w:hAnsi="Lato"/>
                <w:sz w:val="20"/>
                <w:szCs w:val="20"/>
              </w:rPr>
              <w:t>Personal i</w:t>
            </w:r>
            <w:r w:rsidR="003A4F02" w:rsidRPr="0007787E">
              <w:rPr>
                <w:rFonts w:ascii="Lato" w:hAnsi="Lato"/>
                <w:sz w:val="20"/>
                <w:szCs w:val="20"/>
              </w:rPr>
              <w:t xml:space="preserve">nformation </w:t>
            </w:r>
            <w:r w:rsidR="00954484" w:rsidRPr="0007787E">
              <w:rPr>
                <w:rFonts w:ascii="Lato" w:hAnsi="Lato"/>
                <w:sz w:val="20"/>
                <w:szCs w:val="20"/>
              </w:rPr>
              <w:t>collected</w:t>
            </w:r>
            <w:r w:rsidR="003A4F02" w:rsidRPr="0007787E">
              <w:rPr>
                <w:rFonts w:ascii="Lato" w:hAnsi="Lato"/>
                <w:sz w:val="20"/>
                <w:szCs w:val="20"/>
              </w:rPr>
              <w:t xml:space="preserve"> in th</w:t>
            </w:r>
            <w:r w:rsidR="00954484" w:rsidRPr="0007787E">
              <w:rPr>
                <w:rFonts w:ascii="Lato" w:hAnsi="Lato"/>
                <w:sz w:val="20"/>
                <w:szCs w:val="20"/>
              </w:rPr>
              <w:t>is</w:t>
            </w:r>
            <w:r w:rsidR="003A4F02" w:rsidRPr="0007787E">
              <w:rPr>
                <w:rFonts w:ascii="Lato" w:hAnsi="Lato"/>
                <w:sz w:val="20"/>
                <w:szCs w:val="20"/>
              </w:rPr>
              <w:t xml:space="preserve"> application </w:t>
            </w:r>
            <w:r w:rsidR="00954484" w:rsidRPr="0007787E">
              <w:rPr>
                <w:rFonts w:ascii="Lato" w:hAnsi="Lato"/>
                <w:sz w:val="20"/>
                <w:szCs w:val="20"/>
              </w:rPr>
              <w:t xml:space="preserve">form </w:t>
            </w:r>
            <w:r w:rsidR="00E46FC4" w:rsidRPr="0007787E">
              <w:rPr>
                <w:rFonts w:ascii="Lato" w:hAnsi="Lato"/>
                <w:sz w:val="20"/>
                <w:szCs w:val="20"/>
              </w:rPr>
              <w:t xml:space="preserve">and </w:t>
            </w:r>
            <w:r w:rsidRPr="0007787E">
              <w:rPr>
                <w:rFonts w:ascii="Lato" w:hAnsi="Lato"/>
                <w:sz w:val="20"/>
                <w:szCs w:val="20"/>
              </w:rPr>
              <w:t xml:space="preserve">through </w:t>
            </w:r>
            <w:r w:rsidR="00E46FC4" w:rsidRPr="0007787E">
              <w:rPr>
                <w:rFonts w:ascii="Lato" w:hAnsi="Lato"/>
                <w:sz w:val="20"/>
                <w:szCs w:val="20"/>
              </w:rPr>
              <w:t xml:space="preserve">any supporting information/documents you provide, </w:t>
            </w:r>
            <w:r w:rsidR="00954484" w:rsidRPr="0007787E">
              <w:rPr>
                <w:rFonts w:ascii="Lato" w:hAnsi="Lato"/>
                <w:sz w:val="20"/>
                <w:szCs w:val="20"/>
              </w:rPr>
              <w:t xml:space="preserve">will be </w:t>
            </w:r>
            <w:r w:rsidR="003A4F02" w:rsidRPr="0007787E">
              <w:rPr>
                <w:rFonts w:ascii="Lato" w:hAnsi="Lato"/>
                <w:sz w:val="20"/>
                <w:szCs w:val="20"/>
              </w:rPr>
              <w:t>use</w:t>
            </w:r>
            <w:r w:rsidR="00954484" w:rsidRPr="0007787E">
              <w:rPr>
                <w:rFonts w:ascii="Lato" w:hAnsi="Lato"/>
                <w:sz w:val="20"/>
                <w:szCs w:val="20"/>
              </w:rPr>
              <w:t>d for the purpose</w:t>
            </w:r>
            <w:r w:rsidR="00EE5402" w:rsidRPr="0007787E">
              <w:rPr>
                <w:rFonts w:ascii="Lato" w:hAnsi="Lato"/>
                <w:sz w:val="20"/>
                <w:szCs w:val="20"/>
              </w:rPr>
              <w:t>s</w:t>
            </w:r>
            <w:r w:rsidR="00954484" w:rsidRPr="0007787E">
              <w:rPr>
                <w:rFonts w:ascii="Lato" w:hAnsi="Lato"/>
                <w:sz w:val="20"/>
                <w:szCs w:val="20"/>
              </w:rPr>
              <w:t xml:space="preserve"> of assessing</w:t>
            </w:r>
            <w:r w:rsidR="003A4F02" w:rsidRPr="0007787E">
              <w:rPr>
                <w:rFonts w:ascii="Lato" w:hAnsi="Lato"/>
                <w:sz w:val="20"/>
                <w:szCs w:val="20"/>
              </w:rPr>
              <w:t xml:space="preserve"> and making </w:t>
            </w:r>
            <w:r w:rsidR="00864969" w:rsidRPr="0007787E">
              <w:rPr>
                <w:rFonts w:ascii="Lato" w:hAnsi="Lato"/>
                <w:sz w:val="20"/>
                <w:szCs w:val="20"/>
              </w:rPr>
              <w:t xml:space="preserve">a </w:t>
            </w:r>
            <w:r w:rsidR="003A4F02" w:rsidRPr="0007787E">
              <w:rPr>
                <w:rFonts w:ascii="Lato" w:hAnsi="Lato"/>
                <w:sz w:val="20"/>
                <w:szCs w:val="20"/>
              </w:rPr>
              <w:t xml:space="preserve">decision </w:t>
            </w:r>
            <w:r w:rsidR="00360A41" w:rsidRPr="0007787E">
              <w:rPr>
                <w:rFonts w:ascii="Lato" w:hAnsi="Lato"/>
                <w:sz w:val="20"/>
                <w:szCs w:val="20"/>
              </w:rPr>
              <w:t xml:space="preserve">on </w:t>
            </w:r>
            <w:r w:rsidR="003A4F02" w:rsidRPr="0007787E">
              <w:rPr>
                <w:rFonts w:ascii="Lato" w:hAnsi="Lato"/>
                <w:sz w:val="20"/>
                <w:szCs w:val="20"/>
              </w:rPr>
              <w:t>your application.</w:t>
            </w:r>
            <w:r w:rsidR="00954484" w:rsidRPr="0007787E">
              <w:rPr>
                <w:rFonts w:ascii="Lato" w:hAnsi="Lato"/>
                <w:sz w:val="20"/>
                <w:szCs w:val="20"/>
              </w:rPr>
              <w:t xml:space="preserve"> </w:t>
            </w:r>
          </w:p>
          <w:p w14:paraId="6A8CCB60" w14:textId="555CE959" w:rsidR="00E46FC4" w:rsidRPr="0007787E" w:rsidRDefault="00E46FC4" w:rsidP="00BC0BBC">
            <w:pPr>
              <w:spacing w:before="60" w:after="240"/>
              <w:jc w:val="both"/>
              <w:rPr>
                <w:rFonts w:ascii="Lato" w:hAnsi="Lato"/>
                <w:sz w:val="20"/>
                <w:szCs w:val="20"/>
              </w:rPr>
            </w:pPr>
            <w:r w:rsidRPr="0007787E">
              <w:rPr>
                <w:rFonts w:ascii="Lato" w:hAnsi="Lato"/>
                <w:sz w:val="20"/>
                <w:szCs w:val="20"/>
              </w:rPr>
              <w:t xml:space="preserve">You should </w:t>
            </w:r>
            <w:r w:rsidR="001A0A23" w:rsidRPr="0007787E">
              <w:rPr>
                <w:rFonts w:ascii="Lato" w:hAnsi="Lato"/>
                <w:sz w:val="20"/>
                <w:szCs w:val="20"/>
              </w:rPr>
              <w:t xml:space="preserve">also </w:t>
            </w:r>
            <w:r w:rsidRPr="0007787E">
              <w:rPr>
                <w:rFonts w:ascii="Lato" w:hAnsi="Lato"/>
                <w:sz w:val="20"/>
                <w:szCs w:val="20"/>
              </w:rPr>
              <w:t>be aware that:</w:t>
            </w:r>
          </w:p>
          <w:p w14:paraId="723AA6C2" w14:textId="466B31EB" w:rsidR="001A0A23" w:rsidRPr="0007787E" w:rsidRDefault="00E63BEC" w:rsidP="00E46FC4">
            <w:pPr>
              <w:pStyle w:val="ListParagraph"/>
              <w:numPr>
                <w:ilvl w:val="0"/>
                <w:numId w:val="50"/>
              </w:numPr>
              <w:spacing w:before="60" w:after="240"/>
              <w:jc w:val="both"/>
              <w:rPr>
                <w:rFonts w:ascii="Lato" w:hAnsi="Lato"/>
                <w:sz w:val="20"/>
                <w:szCs w:val="20"/>
              </w:rPr>
            </w:pPr>
            <w:r w:rsidRPr="0007787E">
              <w:rPr>
                <w:rFonts w:ascii="Lato" w:hAnsi="Lato"/>
                <w:sz w:val="20"/>
                <w:szCs w:val="20"/>
              </w:rPr>
              <w:t>Y</w:t>
            </w:r>
            <w:r w:rsidR="001A0A23" w:rsidRPr="0007787E">
              <w:rPr>
                <w:rFonts w:ascii="Lato" w:hAnsi="Lato"/>
                <w:sz w:val="20"/>
                <w:szCs w:val="20"/>
              </w:rPr>
              <w:t xml:space="preserve">ou are only required to provide </w:t>
            </w:r>
            <w:r w:rsidR="007E1E9D" w:rsidRPr="0007787E">
              <w:rPr>
                <w:rFonts w:ascii="Lato" w:hAnsi="Lato"/>
                <w:sz w:val="20"/>
                <w:szCs w:val="20"/>
              </w:rPr>
              <w:t xml:space="preserve">personal </w:t>
            </w:r>
            <w:r w:rsidR="001A0A23" w:rsidRPr="0007787E">
              <w:rPr>
                <w:rFonts w:ascii="Lato" w:hAnsi="Lato"/>
                <w:sz w:val="20"/>
                <w:szCs w:val="20"/>
              </w:rPr>
              <w:t>information</w:t>
            </w:r>
            <w:r w:rsidR="007E1E9D" w:rsidRPr="0007787E">
              <w:rPr>
                <w:rFonts w:ascii="Lato" w:hAnsi="Lato"/>
                <w:sz w:val="20"/>
                <w:szCs w:val="20"/>
              </w:rPr>
              <w:t xml:space="preserve"> and supporting </w:t>
            </w:r>
            <w:r w:rsidR="001A0A23" w:rsidRPr="0007787E">
              <w:rPr>
                <w:rFonts w:ascii="Lato" w:hAnsi="Lato"/>
                <w:sz w:val="20"/>
                <w:szCs w:val="20"/>
              </w:rPr>
              <w:t xml:space="preserve">documents that are </w:t>
            </w:r>
            <w:r w:rsidR="001A0A23" w:rsidRPr="0007787E">
              <w:rPr>
                <w:rFonts w:ascii="Lato" w:hAnsi="Lato"/>
                <w:b/>
                <w:sz w:val="20"/>
                <w:szCs w:val="20"/>
              </w:rPr>
              <w:t>relevant and necessary</w:t>
            </w:r>
            <w:r w:rsidR="001A0A23" w:rsidRPr="0007787E">
              <w:rPr>
                <w:rFonts w:ascii="Lato" w:hAnsi="Lato"/>
                <w:sz w:val="20"/>
                <w:szCs w:val="20"/>
              </w:rPr>
              <w:t xml:space="preserve"> for an assessment of your application to be made.  If you are unsure about what information to provide, please contact</w:t>
            </w:r>
            <w:r w:rsidR="00DD5374" w:rsidRPr="0007787E">
              <w:rPr>
                <w:rFonts w:ascii="Lato" w:hAnsi="Lato"/>
                <w:sz w:val="20"/>
                <w:szCs w:val="20"/>
              </w:rPr>
              <w:t xml:space="preserve"> the a</w:t>
            </w:r>
            <w:r w:rsidRPr="0007787E">
              <w:rPr>
                <w:rFonts w:ascii="Lato" w:hAnsi="Lato"/>
                <w:sz w:val="20"/>
                <w:szCs w:val="20"/>
              </w:rPr>
              <w:t>gency on the contact details provided below;</w:t>
            </w:r>
          </w:p>
          <w:p w14:paraId="0C2C9059" w14:textId="2FF2B28D" w:rsidR="00E46FC4" w:rsidRPr="0007787E" w:rsidRDefault="00E46FC4" w:rsidP="00E46FC4">
            <w:pPr>
              <w:pStyle w:val="ListParagraph"/>
              <w:numPr>
                <w:ilvl w:val="0"/>
                <w:numId w:val="50"/>
              </w:numPr>
              <w:spacing w:before="60" w:after="240"/>
              <w:jc w:val="both"/>
              <w:rPr>
                <w:rFonts w:ascii="Lato" w:hAnsi="Lato"/>
                <w:sz w:val="20"/>
                <w:szCs w:val="20"/>
              </w:rPr>
            </w:pPr>
            <w:r w:rsidRPr="0007787E">
              <w:rPr>
                <w:rFonts w:ascii="Lato" w:hAnsi="Lato"/>
                <w:sz w:val="20"/>
                <w:szCs w:val="20"/>
              </w:rPr>
              <w:t xml:space="preserve">You are able to access the information you have provided by </w:t>
            </w:r>
            <w:r w:rsidR="00E63BEC" w:rsidRPr="0007787E">
              <w:rPr>
                <w:rFonts w:ascii="Lato" w:hAnsi="Lato"/>
                <w:sz w:val="20"/>
                <w:szCs w:val="20"/>
              </w:rPr>
              <w:t>using the contact details provided below</w:t>
            </w:r>
            <w:r w:rsidRPr="0007787E">
              <w:rPr>
                <w:rFonts w:ascii="Lato" w:hAnsi="Lato"/>
                <w:sz w:val="20"/>
                <w:szCs w:val="20"/>
              </w:rPr>
              <w:t>;</w:t>
            </w:r>
          </w:p>
          <w:p w14:paraId="50DD4B84" w14:textId="2D757774" w:rsidR="00E46FC4" w:rsidRPr="0007787E" w:rsidRDefault="00E46FC4" w:rsidP="00A62156">
            <w:pPr>
              <w:pStyle w:val="ListParagraph"/>
              <w:numPr>
                <w:ilvl w:val="0"/>
                <w:numId w:val="50"/>
              </w:numPr>
              <w:spacing w:before="60" w:after="240"/>
              <w:jc w:val="both"/>
              <w:rPr>
                <w:rFonts w:ascii="Lato" w:hAnsi="Lato"/>
                <w:sz w:val="20"/>
                <w:szCs w:val="20"/>
              </w:rPr>
            </w:pPr>
            <w:r w:rsidRPr="0007787E">
              <w:rPr>
                <w:rFonts w:ascii="Lato" w:hAnsi="Lato"/>
                <w:sz w:val="20"/>
                <w:szCs w:val="20"/>
              </w:rPr>
              <w:t xml:space="preserve">In appropriate cases, the information you have provided may also be </w:t>
            </w:r>
            <w:r w:rsidR="00E673B3" w:rsidRPr="0007787E">
              <w:rPr>
                <w:rFonts w:ascii="Lato" w:hAnsi="Lato"/>
                <w:sz w:val="20"/>
                <w:szCs w:val="20"/>
              </w:rPr>
              <w:t xml:space="preserve">disclosed to a third party, as required by law, including for instance, to the Auditor-General </w:t>
            </w:r>
            <w:r w:rsidR="00C54DD1" w:rsidRPr="0007787E">
              <w:rPr>
                <w:rFonts w:ascii="Lato" w:hAnsi="Lato"/>
                <w:sz w:val="20"/>
                <w:szCs w:val="20"/>
              </w:rPr>
              <w:t xml:space="preserve">for the purposes of an audit under Part 3 of the </w:t>
            </w:r>
            <w:r w:rsidR="00C54DD1" w:rsidRPr="0007787E">
              <w:rPr>
                <w:rFonts w:ascii="Lato" w:hAnsi="Lato"/>
                <w:i/>
                <w:sz w:val="20"/>
                <w:szCs w:val="20"/>
              </w:rPr>
              <w:t>Audit Act 1995</w:t>
            </w:r>
            <w:r w:rsidRPr="0007787E">
              <w:rPr>
                <w:rFonts w:ascii="Lato" w:hAnsi="Lato"/>
                <w:sz w:val="20"/>
                <w:szCs w:val="20"/>
              </w:rPr>
              <w:t>;</w:t>
            </w:r>
            <w:r w:rsidR="00A62156" w:rsidRPr="0007787E">
              <w:rPr>
                <w:rFonts w:ascii="Lato" w:hAnsi="Lato"/>
                <w:sz w:val="20"/>
                <w:szCs w:val="20"/>
              </w:rPr>
              <w:t xml:space="preserve"> </w:t>
            </w:r>
          </w:p>
          <w:p w14:paraId="17C39F1A" w14:textId="53DFAB4B" w:rsidR="00C07EE8" w:rsidRPr="0007787E" w:rsidRDefault="00C07EE8" w:rsidP="00E46FC4">
            <w:pPr>
              <w:pStyle w:val="ListParagraph"/>
              <w:numPr>
                <w:ilvl w:val="0"/>
                <w:numId w:val="50"/>
              </w:numPr>
              <w:spacing w:before="60" w:after="240"/>
              <w:jc w:val="both"/>
              <w:rPr>
                <w:rFonts w:ascii="Lato" w:hAnsi="Lato"/>
                <w:sz w:val="20"/>
                <w:szCs w:val="20"/>
              </w:rPr>
            </w:pPr>
            <w:r w:rsidRPr="0007787E">
              <w:rPr>
                <w:rFonts w:ascii="Lato" w:hAnsi="Lato"/>
                <w:sz w:val="20"/>
                <w:szCs w:val="20"/>
              </w:rPr>
              <w:t xml:space="preserve">The collection of your personal information is required </w:t>
            </w:r>
            <w:r w:rsidRPr="00490E36">
              <w:rPr>
                <w:rFonts w:ascii="Lato" w:hAnsi="Lato"/>
                <w:sz w:val="20"/>
                <w:szCs w:val="20"/>
              </w:rPr>
              <w:t xml:space="preserve">under </w:t>
            </w:r>
            <w:r w:rsidRPr="0007787E">
              <w:rPr>
                <w:rFonts w:ascii="Lato" w:hAnsi="Lato"/>
                <w:sz w:val="20"/>
                <w:szCs w:val="20"/>
                <w:highlight w:val="yellow"/>
              </w:rPr>
              <w:t>[insert name of relevant law and specific section, if any]</w:t>
            </w:r>
            <w:r w:rsidR="00DD5374" w:rsidRPr="0007787E">
              <w:rPr>
                <w:rFonts w:ascii="Lato" w:hAnsi="Lato"/>
                <w:sz w:val="20"/>
                <w:szCs w:val="20"/>
              </w:rPr>
              <w:t>.</w:t>
            </w:r>
            <w:r w:rsidR="00A62156" w:rsidRPr="0007787E">
              <w:rPr>
                <w:rFonts w:ascii="Lato" w:hAnsi="Lato"/>
                <w:sz w:val="20"/>
                <w:szCs w:val="20"/>
              </w:rPr>
              <w:t xml:space="preserve"> </w:t>
            </w:r>
            <w:r w:rsidR="00A62156" w:rsidRPr="0007787E">
              <w:rPr>
                <w:rFonts w:ascii="Lato" w:hAnsi="Lato"/>
                <w:color w:val="FF0000"/>
                <w:sz w:val="20"/>
                <w:szCs w:val="20"/>
              </w:rPr>
              <w:t>(</w:t>
            </w:r>
            <w:r w:rsidR="00A62156" w:rsidRPr="0007787E">
              <w:rPr>
                <w:rFonts w:ascii="Lato" w:hAnsi="Lato"/>
                <w:i/>
                <w:color w:val="FF0000"/>
                <w:sz w:val="20"/>
                <w:szCs w:val="20"/>
              </w:rPr>
              <w:t>Delete if not relevant i.e. if there is no such law that requires the information in the template to be provided)</w:t>
            </w:r>
          </w:p>
          <w:p w14:paraId="74F7E309" w14:textId="7DF5ED3D" w:rsidR="00C920C9" w:rsidRPr="0007787E" w:rsidRDefault="00C920C9" w:rsidP="00BC0BBC">
            <w:pPr>
              <w:spacing w:before="60" w:after="60"/>
              <w:jc w:val="both"/>
              <w:rPr>
                <w:rFonts w:ascii="Lato" w:hAnsi="Lato"/>
                <w:b/>
                <w:sz w:val="20"/>
                <w:szCs w:val="20"/>
              </w:rPr>
            </w:pPr>
            <w:r w:rsidRPr="0007787E">
              <w:rPr>
                <w:rFonts w:ascii="Lato" w:hAnsi="Lato"/>
                <w:b/>
                <w:sz w:val="20"/>
                <w:szCs w:val="20"/>
              </w:rPr>
              <w:t>Financial counselling</w:t>
            </w:r>
          </w:p>
          <w:p w14:paraId="64CDB3D9" w14:textId="77777777" w:rsidR="00C920C9" w:rsidRPr="0007787E" w:rsidRDefault="00C920C9" w:rsidP="00BC0BBC">
            <w:pPr>
              <w:spacing w:before="60" w:after="240"/>
              <w:jc w:val="both"/>
              <w:rPr>
                <w:rFonts w:ascii="Lato" w:hAnsi="Lato"/>
                <w:sz w:val="20"/>
                <w:szCs w:val="20"/>
              </w:rPr>
            </w:pPr>
            <w:r w:rsidRPr="0007787E">
              <w:rPr>
                <w:rFonts w:ascii="Lato" w:hAnsi="Lato"/>
                <w:sz w:val="20"/>
                <w:szCs w:val="20"/>
              </w:rPr>
              <w:t xml:space="preserve">If you are experiencing financial difficulty, you can obtain free independent advice from a financial counsellor. For free, confidential, independent financial advice visit </w:t>
            </w:r>
            <w:hyperlink r:id="rId8" w:history="1">
              <w:r w:rsidRPr="0007787E">
                <w:rPr>
                  <w:rStyle w:val="Hyperlink"/>
                  <w:rFonts w:ascii="Lato" w:hAnsi="Lato"/>
                  <w:sz w:val="20"/>
                  <w:szCs w:val="20"/>
                </w:rPr>
                <w:t>moneysmart.gov.au</w:t>
              </w:r>
            </w:hyperlink>
            <w:r w:rsidRPr="0007787E">
              <w:rPr>
                <w:rFonts w:ascii="Lato" w:hAnsi="Lato"/>
                <w:sz w:val="20"/>
                <w:szCs w:val="20"/>
              </w:rPr>
              <w:t xml:space="preserve"> or contact the National Debt Helpline on </w:t>
            </w:r>
            <w:r w:rsidRPr="0007787E">
              <w:rPr>
                <w:rFonts w:ascii="Lato" w:hAnsi="Lato"/>
                <w:b/>
                <w:sz w:val="20"/>
                <w:szCs w:val="20"/>
              </w:rPr>
              <w:t>1800 007 007</w:t>
            </w:r>
            <w:r w:rsidRPr="0007787E">
              <w:rPr>
                <w:rFonts w:ascii="Lato" w:hAnsi="Lato"/>
                <w:sz w:val="20"/>
                <w:szCs w:val="20"/>
              </w:rPr>
              <w:t>.</w:t>
            </w:r>
          </w:p>
          <w:p w14:paraId="4279751B" w14:textId="15DE9142" w:rsidR="003A4F02" w:rsidRPr="0007787E" w:rsidRDefault="003A4F02" w:rsidP="00A21C8C">
            <w:pPr>
              <w:spacing w:before="60" w:after="60"/>
              <w:rPr>
                <w:rFonts w:ascii="Lato" w:hAnsi="Lato"/>
                <w:b/>
                <w:sz w:val="20"/>
                <w:szCs w:val="20"/>
              </w:rPr>
            </w:pPr>
            <w:r w:rsidRPr="0007787E">
              <w:rPr>
                <w:rFonts w:ascii="Lato" w:hAnsi="Lato"/>
                <w:b/>
                <w:sz w:val="20"/>
                <w:szCs w:val="20"/>
              </w:rPr>
              <w:t>Lodgement</w:t>
            </w:r>
          </w:p>
          <w:p w14:paraId="68E33371" w14:textId="7188F70E" w:rsidR="000F32B5" w:rsidRPr="001E1569" w:rsidRDefault="00E46FC4" w:rsidP="00A21C8C">
            <w:pPr>
              <w:spacing w:before="60" w:after="60"/>
              <w:rPr>
                <w:rFonts w:ascii="Lato" w:hAnsi="Lato"/>
                <w:sz w:val="20"/>
                <w:szCs w:val="20"/>
                <w:highlight w:val="lightGray"/>
              </w:rPr>
            </w:pPr>
            <w:r w:rsidRPr="001E1569">
              <w:rPr>
                <w:rFonts w:ascii="Lato" w:hAnsi="Lato"/>
                <w:sz w:val="20"/>
                <w:szCs w:val="20"/>
                <w:highlight w:val="yellow"/>
              </w:rPr>
              <w:t>Insert n</w:t>
            </w:r>
            <w:r w:rsidR="000F32B5" w:rsidRPr="001E1569">
              <w:rPr>
                <w:rFonts w:ascii="Lato" w:hAnsi="Lato"/>
                <w:sz w:val="20"/>
                <w:szCs w:val="20"/>
                <w:highlight w:val="yellow"/>
              </w:rPr>
              <w:t>ame and address of Agency</w:t>
            </w:r>
          </w:p>
          <w:p w14:paraId="488E6E84" w14:textId="6A19551D" w:rsidR="003A4F02" w:rsidRPr="0007787E" w:rsidRDefault="003A4F02" w:rsidP="00A21C8C">
            <w:pPr>
              <w:spacing w:before="60" w:after="60"/>
              <w:rPr>
                <w:rFonts w:ascii="Lato" w:hAnsi="Lato"/>
                <w:sz w:val="20"/>
                <w:szCs w:val="20"/>
              </w:rPr>
            </w:pPr>
            <w:r w:rsidRPr="0007787E">
              <w:rPr>
                <w:rFonts w:ascii="Lato" w:hAnsi="Lato"/>
                <w:sz w:val="20"/>
                <w:szCs w:val="20"/>
              </w:rPr>
              <w:t xml:space="preserve">Email competed form to: </w:t>
            </w:r>
            <w:r w:rsidRPr="0007787E">
              <w:rPr>
                <w:rFonts w:ascii="Lato" w:hAnsi="Lato"/>
                <w:sz w:val="20"/>
                <w:szCs w:val="20"/>
                <w:highlight w:val="yellow"/>
              </w:rPr>
              <w:t>(agency to provide</w:t>
            </w:r>
            <w:r w:rsidR="004C2A89" w:rsidRPr="0007787E">
              <w:rPr>
                <w:rFonts w:ascii="Lato" w:hAnsi="Lato"/>
                <w:sz w:val="20"/>
                <w:szCs w:val="20"/>
                <w:highlight w:val="yellow"/>
              </w:rPr>
              <w:t xml:space="preserve"> details)</w:t>
            </w:r>
            <w:r w:rsidR="004C2A89" w:rsidRPr="0007787E">
              <w:rPr>
                <w:rFonts w:ascii="Lato" w:hAnsi="Lato"/>
                <w:sz w:val="20"/>
                <w:szCs w:val="20"/>
              </w:rPr>
              <w:t>, or</w:t>
            </w:r>
          </w:p>
          <w:p w14:paraId="7F2A0A16" w14:textId="77777777" w:rsidR="00A21C8C" w:rsidRPr="0007787E" w:rsidRDefault="004C2A89" w:rsidP="00671041">
            <w:pPr>
              <w:spacing w:before="60" w:after="120"/>
              <w:rPr>
                <w:rFonts w:ascii="Lato" w:hAnsi="Lato"/>
                <w:sz w:val="20"/>
                <w:szCs w:val="20"/>
              </w:rPr>
            </w:pPr>
            <w:r w:rsidRPr="0007787E">
              <w:rPr>
                <w:rFonts w:ascii="Lato" w:hAnsi="Lato"/>
                <w:sz w:val="20"/>
                <w:szCs w:val="20"/>
              </w:rPr>
              <w:lastRenderedPageBreak/>
              <w:t xml:space="preserve">Mail to: </w:t>
            </w:r>
            <w:r w:rsidRPr="0007787E">
              <w:rPr>
                <w:rFonts w:ascii="Lato" w:hAnsi="Lato"/>
                <w:sz w:val="20"/>
                <w:szCs w:val="20"/>
                <w:highlight w:val="yellow"/>
              </w:rPr>
              <w:t>(agency to provide details)</w:t>
            </w:r>
          </w:p>
          <w:p w14:paraId="1BDBD131" w14:textId="77777777" w:rsidR="00330B59" w:rsidRPr="0007787E" w:rsidRDefault="00330B59" w:rsidP="00671041">
            <w:pPr>
              <w:spacing w:before="60" w:after="120"/>
              <w:rPr>
                <w:rFonts w:ascii="Lato" w:hAnsi="Lato"/>
                <w:sz w:val="20"/>
                <w:szCs w:val="20"/>
              </w:rPr>
            </w:pPr>
          </w:p>
          <w:p w14:paraId="04A35F7F" w14:textId="77777777" w:rsidR="00330B59" w:rsidRPr="0007787E" w:rsidRDefault="00330B59" w:rsidP="00330B59">
            <w:pPr>
              <w:spacing w:before="60" w:after="60"/>
              <w:rPr>
                <w:rFonts w:ascii="Lato" w:hAnsi="Lato"/>
                <w:b/>
                <w:sz w:val="20"/>
                <w:szCs w:val="20"/>
              </w:rPr>
            </w:pPr>
            <w:r w:rsidRPr="0007787E">
              <w:rPr>
                <w:rFonts w:ascii="Lato" w:hAnsi="Lato"/>
                <w:b/>
                <w:sz w:val="20"/>
                <w:szCs w:val="20"/>
              </w:rPr>
              <w:t>Contact details</w:t>
            </w:r>
          </w:p>
          <w:p w14:paraId="1B329266" w14:textId="664B97A2" w:rsidR="00330B59" w:rsidRPr="00330B59" w:rsidRDefault="00330B59" w:rsidP="004F5EEF">
            <w:pPr>
              <w:spacing w:before="60" w:after="240"/>
              <w:rPr>
                <w:rFonts w:ascii="Lato" w:hAnsi="Lato"/>
                <w:sz w:val="20"/>
                <w:szCs w:val="20"/>
              </w:rPr>
            </w:pPr>
            <w:r w:rsidRPr="001E1569">
              <w:rPr>
                <w:rFonts w:ascii="Lato" w:hAnsi="Lato"/>
                <w:sz w:val="20"/>
                <w:szCs w:val="20"/>
                <w:highlight w:val="yellow"/>
              </w:rPr>
              <w:t>Insert contact Agency name, relevant unit/division and contact details (i.e. email and phone number)</w:t>
            </w:r>
          </w:p>
        </w:tc>
      </w:tr>
      <w:tr w:rsidR="00B94D50" w:rsidRPr="00B94D50" w14:paraId="179B3C0B" w14:textId="77777777" w:rsidTr="007B7A48"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E45D222" w14:textId="77777777" w:rsidR="00B94D50" w:rsidRPr="00B94D50" w:rsidRDefault="00015970" w:rsidP="007E1E9D">
            <w:pPr>
              <w:pStyle w:val="ListParagraph"/>
              <w:keepNext/>
              <w:keepLines/>
              <w:numPr>
                <w:ilvl w:val="0"/>
                <w:numId w:val="43"/>
              </w:numPr>
              <w:shd w:val="clear" w:color="auto" w:fill="D9D9D9" w:themeFill="background1" w:themeFillShade="D9"/>
              <w:spacing w:before="60" w:after="60"/>
              <w:rPr>
                <w:rFonts w:ascii="Lato" w:hAnsi="Lato"/>
                <w:b/>
                <w:spacing w:val="20"/>
                <w:sz w:val="20"/>
                <w:szCs w:val="20"/>
              </w:rPr>
            </w:pPr>
            <w:r w:rsidRPr="002E50EB">
              <w:rPr>
                <w:rFonts w:ascii="Lato" w:hAnsi="Lato"/>
                <w:b/>
                <w:spacing w:val="20"/>
                <w:sz w:val="20"/>
                <w:szCs w:val="20"/>
              </w:rPr>
              <w:lastRenderedPageBreak/>
              <w:t>APPLICANT</w:t>
            </w:r>
            <w:r w:rsidR="00462C75" w:rsidRPr="002E50EB">
              <w:rPr>
                <w:rFonts w:ascii="Lato" w:hAnsi="Lato"/>
                <w:b/>
                <w:spacing w:val="20"/>
                <w:sz w:val="20"/>
                <w:szCs w:val="20"/>
              </w:rPr>
              <w:t xml:space="preserve"> DETAILS</w:t>
            </w:r>
          </w:p>
        </w:tc>
      </w:tr>
      <w:tr w:rsidR="0013460B" w:rsidRPr="00B94D50" w14:paraId="75061026" w14:textId="77777777" w:rsidTr="007B7A48">
        <w:tc>
          <w:tcPr>
            <w:tcW w:w="1175" w:type="pct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395B35BB" w14:textId="77777777" w:rsidR="00B94D50" w:rsidRPr="00B94D50" w:rsidRDefault="00015970" w:rsidP="007E1E9D">
            <w:pPr>
              <w:keepNext/>
              <w:keepLines/>
              <w:spacing w:before="60" w:after="60"/>
              <w:rPr>
                <w:rFonts w:ascii="Lato" w:hAnsi="Lato"/>
                <w:b/>
                <w:sz w:val="20"/>
                <w:szCs w:val="20"/>
              </w:rPr>
            </w:pPr>
            <w:r>
              <w:rPr>
                <w:rFonts w:ascii="Lato" w:hAnsi="Lato"/>
                <w:b/>
                <w:sz w:val="20"/>
                <w:szCs w:val="20"/>
              </w:rPr>
              <w:t>N</w:t>
            </w:r>
            <w:r w:rsidR="00D14B71">
              <w:rPr>
                <w:rFonts w:ascii="Lato" w:hAnsi="Lato"/>
                <w:b/>
                <w:sz w:val="20"/>
                <w:szCs w:val="20"/>
              </w:rPr>
              <w:t>ame</w:t>
            </w:r>
            <w:r w:rsidR="00A43684">
              <w:rPr>
                <w:rFonts w:ascii="Lato" w:hAnsi="Lato"/>
                <w:b/>
                <w:sz w:val="20"/>
                <w:szCs w:val="20"/>
              </w:rPr>
              <w:t>:</w:t>
            </w:r>
          </w:p>
        </w:tc>
        <w:tc>
          <w:tcPr>
            <w:tcW w:w="3825" w:type="pct"/>
            <w:gridSpan w:val="6"/>
            <w:tcBorders>
              <w:top w:val="single" w:sz="4" w:space="0" w:color="auto"/>
            </w:tcBorders>
          </w:tcPr>
          <w:p w14:paraId="7B292890" w14:textId="77777777" w:rsidR="00B94D50" w:rsidRPr="00B94D50" w:rsidRDefault="00B94D50" w:rsidP="007E1E9D">
            <w:pPr>
              <w:keepNext/>
              <w:keepLines/>
              <w:spacing w:before="60" w:after="60"/>
              <w:rPr>
                <w:rFonts w:ascii="Lato" w:hAnsi="Lato"/>
                <w:sz w:val="20"/>
                <w:szCs w:val="20"/>
              </w:rPr>
            </w:pPr>
          </w:p>
        </w:tc>
      </w:tr>
      <w:tr w:rsidR="0013460B" w:rsidRPr="00B94D50" w14:paraId="52BEEC5F" w14:textId="77777777" w:rsidTr="007B7A48">
        <w:tc>
          <w:tcPr>
            <w:tcW w:w="1175" w:type="pct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04A67B1E" w14:textId="77777777" w:rsidR="00A43684" w:rsidRDefault="00A43684" w:rsidP="007E1E9D">
            <w:pPr>
              <w:keepNext/>
              <w:keepLines/>
              <w:spacing w:before="60" w:after="60"/>
              <w:rPr>
                <w:rFonts w:ascii="Lato" w:hAnsi="Lato"/>
                <w:b/>
                <w:sz w:val="20"/>
                <w:szCs w:val="20"/>
              </w:rPr>
            </w:pPr>
            <w:r>
              <w:rPr>
                <w:rFonts w:ascii="Lato" w:hAnsi="Lato"/>
                <w:b/>
                <w:sz w:val="20"/>
                <w:szCs w:val="20"/>
              </w:rPr>
              <w:t>Residential address:</w:t>
            </w:r>
          </w:p>
        </w:tc>
        <w:tc>
          <w:tcPr>
            <w:tcW w:w="3825" w:type="pct"/>
            <w:gridSpan w:val="6"/>
            <w:tcBorders>
              <w:top w:val="single" w:sz="4" w:space="0" w:color="auto"/>
            </w:tcBorders>
          </w:tcPr>
          <w:p w14:paraId="01CDE460" w14:textId="77777777" w:rsidR="00A43684" w:rsidRPr="00B94D50" w:rsidRDefault="00A43684" w:rsidP="007E1E9D">
            <w:pPr>
              <w:keepNext/>
              <w:keepLines/>
              <w:spacing w:before="60" w:after="60"/>
              <w:rPr>
                <w:rFonts w:ascii="Lato" w:hAnsi="Lato"/>
                <w:sz w:val="20"/>
                <w:szCs w:val="20"/>
              </w:rPr>
            </w:pPr>
          </w:p>
        </w:tc>
      </w:tr>
      <w:tr w:rsidR="0013460B" w:rsidRPr="00B94D50" w14:paraId="57AB0D21" w14:textId="77777777" w:rsidTr="007B7A48">
        <w:tc>
          <w:tcPr>
            <w:tcW w:w="1175" w:type="pct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017EECE2" w14:textId="77777777" w:rsidR="00A43684" w:rsidRDefault="00A43684" w:rsidP="00A966EB">
            <w:pPr>
              <w:spacing w:before="60" w:after="60"/>
              <w:rPr>
                <w:rFonts w:ascii="Lato" w:hAnsi="Lato"/>
                <w:b/>
                <w:sz w:val="20"/>
                <w:szCs w:val="20"/>
              </w:rPr>
            </w:pPr>
            <w:r>
              <w:rPr>
                <w:rFonts w:ascii="Lato" w:hAnsi="Lato"/>
                <w:b/>
                <w:sz w:val="20"/>
                <w:szCs w:val="20"/>
              </w:rPr>
              <w:t>Postal address:</w:t>
            </w:r>
          </w:p>
        </w:tc>
        <w:tc>
          <w:tcPr>
            <w:tcW w:w="3825" w:type="pct"/>
            <w:gridSpan w:val="6"/>
            <w:tcBorders>
              <w:top w:val="single" w:sz="4" w:space="0" w:color="auto"/>
            </w:tcBorders>
          </w:tcPr>
          <w:p w14:paraId="7D524196" w14:textId="77777777" w:rsidR="00A43684" w:rsidRPr="00B94D50" w:rsidRDefault="00A43684" w:rsidP="00A966EB">
            <w:pPr>
              <w:spacing w:before="60" w:after="60"/>
              <w:rPr>
                <w:rFonts w:ascii="Lato" w:hAnsi="Lato"/>
                <w:sz w:val="20"/>
                <w:szCs w:val="20"/>
              </w:rPr>
            </w:pPr>
          </w:p>
        </w:tc>
      </w:tr>
      <w:tr w:rsidR="0013460B" w:rsidRPr="00B94D50" w14:paraId="1C1148A7" w14:textId="77777777" w:rsidTr="007B7A48">
        <w:tc>
          <w:tcPr>
            <w:tcW w:w="1175" w:type="pct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5823971C" w14:textId="77777777" w:rsidR="00A43684" w:rsidRDefault="00A43684" w:rsidP="00A966EB">
            <w:pPr>
              <w:spacing w:before="60" w:after="60"/>
              <w:rPr>
                <w:rFonts w:ascii="Lato" w:hAnsi="Lato"/>
                <w:b/>
                <w:sz w:val="20"/>
                <w:szCs w:val="20"/>
              </w:rPr>
            </w:pPr>
            <w:r>
              <w:rPr>
                <w:rFonts w:ascii="Lato" w:hAnsi="Lato"/>
                <w:b/>
                <w:sz w:val="20"/>
                <w:szCs w:val="20"/>
              </w:rPr>
              <w:t>Email:</w:t>
            </w:r>
          </w:p>
        </w:tc>
        <w:tc>
          <w:tcPr>
            <w:tcW w:w="3825" w:type="pct"/>
            <w:gridSpan w:val="6"/>
            <w:tcBorders>
              <w:top w:val="single" w:sz="4" w:space="0" w:color="auto"/>
            </w:tcBorders>
          </w:tcPr>
          <w:p w14:paraId="6868EB21" w14:textId="77777777" w:rsidR="00A43684" w:rsidRPr="00B94D50" w:rsidRDefault="00A43684" w:rsidP="00A966EB">
            <w:pPr>
              <w:spacing w:before="60" w:after="60"/>
              <w:rPr>
                <w:rFonts w:ascii="Lato" w:hAnsi="Lato"/>
                <w:sz w:val="20"/>
                <w:szCs w:val="20"/>
              </w:rPr>
            </w:pPr>
          </w:p>
        </w:tc>
      </w:tr>
      <w:tr w:rsidR="0013460B" w:rsidRPr="00B94D50" w14:paraId="29596272" w14:textId="77777777" w:rsidTr="007B7A48">
        <w:tc>
          <w:tcPr>
            <w:tcW w:w="1175" w:type="pct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5E1CE537" w14:textId="77777777" w:rsidR="00A43684" w:rsidRDefault="00A43684" w:rsidP="00A966EB">
            <w:pPr>
              <w:spacing w:before="60" w:after="60"/>
              <w:rPr>
                <w:rFonts w:ascii="Lato" w:hAnsi="Lato"/>
                <w:b/>
                <w:sz w:val="20"/>
                <w:szCs w:val="20"/>
              </w:rPr>
            </w:pPr>
            <w:r>
              <w:rPr>
                <w:rFonts w:ascii="Lato" w:hAnsi="Lato"/>
                <w:b/>
                <w:sz w:val="20"/>
                <w:szCs w:val="20"/>
              </w:rPr>
              <w:t>Preferred contact number:</w:t>
            </w:r>
          </w:p>
        </w:tc>
        <w:tc>
          <w:tcPr>
            <w:tcW w:w="3825" w:type="pct"/>
            <w:gridSpan w:val="6"/>
            <w:tcBorders>
              <w:top w:val="single" w:sz="4" w:space="0" w:color="auto"/>
            </w:tcBorders>
          </w:tcPr>
          <w:p w14:paraId="159251D0" w14:textId="77777777" w:rsidR="00A43684" w:rsidRPr="00B94D50" w:rsidRDefault="00A43684" w:rsidP="00A966EB">
            <w:pPr>
              <w:spacing w:before="60" w:after="60"/>
              <w:rPr>
                <w:rFonts w:ascii="Lato" w:hAnsi="Lato"/>
                <w:sz w:val="20"/>
                <w:szCs w:val="20"/>
              </w:rPr>
            </w:pPr>
          </w:p>
        </w:tc>
      </w:tr>
      <w:tr w:rsidR="00A43684" w:rsidRPr="00B94D50" w14:paraId="73C85008" w14:textId="77777777" w:rsidTr="007B7A48"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52266A2" w14:textId="77777777" w:rsidR="00A43684" w:rsidRPr="00B94D50" w:rsidRDefault="00A43684" w:rsidP="00CF6F8F">
            <w:pPr>
              <w:pStyle w:val="ListParagraph"/>
              <w:keepNext/>
              <w:numPr>
                <w:ilvl w:val="0"/>
                <w:numId w:val="43"/>
              </w:numPr>
              <w:shd w:val="clear" w:color="auto" w:fill="D9D9D9" w:themeFill="background1" w:themeFillShade="D9"/>
              <w:spacing w:before="60" w:after="60"/>
              <w:ind w:left="714" w:hanging="357"/>
              <w:rPr>
                <w:rFonts w:ascii="Lato" w:hAnsi="Lato"/>
                <w:b/>
                <w:spacing w:val="20"/>
                <w:sz w:val="20"/>
                <w:szCs w:val="20"/>
              </w:rPr>
            </w:pPr>
            <w:r>
              <w:rPr>
                <w:rFonts w:ascii="Lato" w:hAnsi="Lato"/>
                <w:b/>
                <w:spacing w:val="20"/>
                <w:sz w:val="20"/>
                <w:szCs w:val="20"/>
              </w:rPr>
              <w:t>DEBT DETAILS</w:t>
            </w:r>
          </w:p>
        </w:tc>
      </w:tr>
      <w:tr w:rsidR="0013460B" w:rsidRPr="00B94D50" w14:paraId="011DB72A" w14:textId="77777777" w:rsidTr="007B7A48">
        <w:tc>
          <w:tcPr>
            <w:tcW w:w="1175" w:type="pct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66B3346C" w14:textId="370B6D7F" w:rsidR="00D14B71" w:rsidRDefault="00015970">
            <w:pPr>
              <w:spacing w:before="60" w:after="60"/>
              <w:rPr>
                <w:rFonts w:ascii="Lato" w:hAnsi="Lato"/>
                <w:b/>
                <w:sz w:val="20"/>
                <w:szCs w:val="20"/>
              </w:rPr>
            </w:pPr>
            <w:r>
              <w:rPr>
                <w:rFonts w:ascii="Lato" w:hAnsi="Lato"/>
                <w:b/>
                <w:sz w:val="20"/>
                <w:szCs w:val="20"/>
              </w:rPr>
              <w:t xml:space="preserve">Invoice </w:t>
            </w:r>
            <w:r w:rsidR="002B7EC5">
              <w:rPr>
                <w:rFonts w:ascii="Lato" w:hAnsi="Lato"/>
                <w:b/>
                <w:sz w:val="20"/>
                <w:szCs w:val="20"/>
              </w:rPr>
              <w:t>number</w:t>
            </w:r>
            <w:r w:rsidR="006E5D08">
              <w:rPr>
                <w:rFonts w:ascii="Lato" w:hAnsi="Lato"/>
                <w:b/>
                <w:sz w:val="20"/>
                <w:szCs w:val="20"/>
              </w:rPr>
              <w:t>/s</w:t>
            </w:r>
            <w:r w:rsidR="002B7EC5">
              <w:rPr>
                <w:rFonts w:ascii="Lato" w:hAnsi="Lato"/>
                <w:b/>
                <w:sz w:val="20"/>
                <w:szCs w:val="20"/>
              </w:rPr>
              <w:t xml:space="preserve"> </w:t>
            </w:r>
            <w:r>
              <w:rPr>
                <w:rFonts w:ascii="Lato" w:hAnsi="Lato"/>
                <w:b/>
                <w:sz w:val="20"/>
                <w:szCs w:val="20"/>
              </w:rPr>
              <w:t>(where applicable and if known)</w:t>
            </w:r>
            <w:r w:rsidR="006A15FF">
              <w:rPr>
                <w:rFonts w:ascii="Lato" w:hAnsi="Lato"/>
                <w:b/>
                <w:sz w:val="20"/>
                <w:szCs w:val="20"/>
              </w:rPr>
              <w:t>:</w:t>
            </w:r>
          </w:p>
        </w:tc>
        <w:tc>
          <w:tcPr>
            <w:tcW w:w="3825" w:type="pct"/>
            <w:gridSpan w:val="6"/>
            <w:tcBorders>
              <w:top w:val="single" w:sz="4" w:space="0" w:color="auto"/>
            </w:tcBorders>
          </w:tcPr>
          <w:p w14:paraId="03EEF445" w14:textId="77777777" w:rsidR="00D14B71" w:rsidRPr="00B94D50" w:rsidRDefault="00D14B71" w:rsidP="00A966EB">
            <w:pPr>
              <w:spacing w:before="60" w:after="60"/>
              <w:rPr>
                <w:rFonts w:ascii="Lato" w:hAnsi="Lato"/>
                <w:sz w:val="20"/>
                <w:szCs w:val="20"/>
              </w:rPr>
            </w:pPr>
          </w:p>
        </w:tc>
      </w:tr>
      <w:tr w:rsidR="005B7778" w:rsidRPr="00B94D50" w14:paraId="67F74F2C" w14:textId="77777777" w:rsidTr="007B7A48">
        <w:tc>
          <w:tcPr>
            <w:tcW w:w="1175" w:type="pct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6C086D4B" w14:textId="77777777" w:rsidR="005B7778" w:rsidRDefault="005B7778" w:rsidP="005B7778">
            <w:pPr>
              <w:spacing w:before="60" w:after="60"/>
              <w:rPr>
                <w:rFonts w:ascii="Lato" w:hAnsi="Lato"/>
                <w:b/>
                <w:sz w:val="20"/>
                <w:szCs w:val="20"/>
              </w:rPr>
            </w:pPr>
            <w:r>
              <w:rPr>
                <w:rFonts w:ascii="Lato" w:hAnsi="Lato"/>
                <w:b/>
                <w:sz w:val="20"/>
                <w:szCs w:val="20"/>
              </w:rPr>
              <w:t>Total original amount owing:</w:t>
            </w:r>
          </w:p>
        </w:tc>
        <w:tc>
          <w:tcPr>
            <w:tcW w:w="3825" w:type="pct"/>
            <w:gridSpan w:val="6"/>
            <w:tcBorders>
              <w:top w:val="single" w:sz="4" w:space="0" w:color="auto"/>
            </w:tcBorders>
          </w:tcPr>
          <w:p w14:paraId="1A55C871" w14:textId="77777777" w:rsidR="005B7778" w:rsidRPr="00B94D50" w:rsidRDefault="005B7778" w:rsidP="00A966EB">
            <w:pPr>
              <w:spacing w:before="60" w:after="60"/>
              <w:rPr>
                <w:rFonts w:ascii="Lato" w:hAnsi="Lato"/>
                <w:sz w:val="20"/>
                <w:szCs w:val="20"/>
              </w:rPr>
            </w:pPr>
          </w:p>
        </w:tc>
      </w:tr>
      <w:tr w:rsidR="005B7778" w:rsidRPr="00B94D50" w14:paraId="1DFB94D0" w14:textId="77777777" w:rsidTr="007B7A48">
        <w:tc>
          <w:tcPr>
            <w:tcW w:w="1175" w:type="pct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15A526B3" w14:textId="5FDF8A25" w:rsidR="005B7778" w:rsidRDefault="005B7778" w:rsidP="001F11EA">
            <w:pPr>
              <w:spacing w:before="60" w:after="60"/>
              <w:rPr>
                <w:rFonts w:ascii="Lato" w:hAnsi="Lato"/>
                <w:b/>
                <w:sz w:val="20"/>
                <w:szCs w:val="20"/>
              </w:rPr>
            </w:pPr>
            <w:r>
              <w:rPr>
                <w:rFonts w:ascii="Lato" w:hAnsi="Lato"/>
                <w:b/>
                <w:sz w:val="20"/>
                <w:szCs w:val="20"/>
              </w:rPr>
              <w:t xml:space="preserve">Total amount </w:t>
            </w:r>
            <w:r w:rsidR="001F11EA">
              <w:rPr>
                <w:rFonts w:ascii="Lato" w:hAnsi="Lato"/>
                <w:b/>
                <w:sz w:val="20"/>
                <w:szCs w:val="20"/>
              </w:rPr>
              <w:t>outstanding to date</w:t>
            </w:r>
            <w:r>
              <w:rPr>
                <w:rFonts w:ascii="Lato" w:hAnsi="Lato"/>
                <w:b/>
                <w:sz w:val="20"/>
                <w:szCs w:val="20"/>
              </w:rPr>
              <w:t>:</w:t>
            </w:r>
          </w:p>
        </w:tc>
        <w:tc>
          <w:tcPr>
            <w:tcW w:w="3825" w:type="pct"/>
            <w:gridSpan w:val="6"/>
            <w:tcBorders>
              <w:top w:val="single" w:sz="4" w:space="0" w:color="auto"/>
            </w:tcBorders>
          </w:tcPr>
          <w:p w14:paraId="7BCA6116" w14:textId="77777777" w:rsidR="005B7778" w:rsidRPr="00B94D50" w:rsidRDefault="005B7778" w:rsidP="00A966EB">
            <w:pPr>
              <w:spacing w:before="60" w:after="60"/>
              <w:rPr>
                <w:rFonts w:ascii="Lato" w:hAnsi="Lato"/>
                <w:sz w:val="20"/>
                <w:szCs w:val="20"/>
              </w:rPr>
            </w:pPr>
          </w:p>
        </w:tc>
      </w:tr>
      <w:tr w:rsidR="0013460B" w:rsidRPr="00B94D50" w14:paraId="373D5CCA" w14:textId="77777777" w:rsidTr="007B7A48">
        <w:tc>
          <w:tcPr>
            <w:tcW w:w="1175" w:type="pct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5788A0F0" w14:textId="77777777" w:rsidR="00D14B71" w:rsidRDefault="00D14B71" w:rsidP="00A966EB">
            <w:pPr>
              <w:spacing w:before="60" w:after="60"/>
              <w:rPr>
                <w:rFonts w:ascii="Lato" w:hAnsi="Lato"/>
                <w:b/>
                <w:sz w:val="20"/>
                <w:szCs w:val="20"/>
              </w:rPr>
            </w:pPr>
            <w:r>
              <w:rPr>
                <w:rFonts w:ascii="Lato" w:hAnsi="Lato"/>
                <w:b/>
                <w:sz w:val="20"/>
                <w:szCs w:val="20"/>
              </w:rPr>
              <w:t xml:space="preserve">Brief </w:t>
            </w:r>
            <w:r w:rsidR="00015970">
              <w:rPr>
                <w:rFonts w:ascii="Lato" w:hAnsi="Lato"/>
                <w:b/>
                <w:sz w:val="20"/>
                <w:szCs w:val="20"/>
              </w:rPr>
              <w:t xml:space="preserve">nature and </w:t>
            </w:r>
            <w:r>
              <w:rPr>
                <w:rFonts w:ascii="Lato" w:hAnsi="Lato"/>
                <w:b/>
                <w:sz w:val="20"/>
                <w:szCs w:val="20"/>
              </w:rPr>
              <w:t>particulars of the debt</w:t>
            </w:r>
            <w:r w:rsidR="006A15FF">
              <w:rPr>
                <w:rFonts w:ascii="Lato" w:hAnsi="Lato"/>
                <w:b/>
                <w:sz w:val="20"/>
                <w:szCs w:val="20"/>
              </w:rPr>
              <w:t>:</w:t>
            </w:r>
          </w:p>
        </w:tc>
        <w:tc>
          <w:tcPr>
            <w:tcW w:w="3825" w:type="pct"/>
            <w:gridSpan w:val="6"/>
            <w:tcBorders>
              <w:top w:val="single" w:sz="4" w:space="0" w:color="auto"/>
            </w:tcBorders>
          </w:tcPr>
          <w:p w14:paraId="2F930BED" w14:textId="77777777" w:rsidR="00D14B71" w:rsidRPr="00B94D50" w:rsidRDefault="00D14B71" w:rsidP="00A966EB">
            <w:pPr>
              <w:spacing w:before="60" w:after="60"/>
              <w:rPr>
                <w:rFonts w:ascii="Lato" w:hAnsi="Lato"/>
                <w:sz w:val="20"/>
                <w:szCs w:val="20"/>
              </w:rPr>
            </w:pPr>
          </w:p>
        </w:tc>
      </w:tr>
      <w:tr w:rsidR="002E50EB" w:rsidRPr="00B94D50" w14:paraId="639C63E2" w14:textId="77777777" w:rsidTr="007B7A48"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3A45D4E" w14:textId="3C54F4B3" w:rsidR="002E50EB" w:rsidRPr="002E50EB" w:rsidRDefault="006A15FF">
            <w:pPr>
              <w:pStyle w:val="ListParagraph"/>
              <w:numPr>
                <w:ilvl w:val="0"/>
                <w:numId w:val="43"/>
              </w:numPr>
              <w:shd w:val="clear" w:color="auto" w:fill="D9D9D9" w:themeFill="background1" w:themeFillShade="D9"/>
              <w:spacing w:before="60" w:after="60"/>
              <w:rPr>
                <w:rFonts w:ascii="Lato" w:hAnsi="Lato"/>
                <w:b/>
                <w:spacing w:val="20"/>
                <w:sz w:val="20"/>
                <w:szCs w:val="20"/>
              </w:rPr>
            </w:pPr>
            <w:r>
              <w:rPr>
                <w:rFonts w:ascii="Lato" w:hAnsi="Lato"/>
                <w:b/>
                <w:spacing w:val="20"/>
                <w:sz w:val="20"/>
                <w:szCs w:val="20"/>
              </w:rPr>
              <w:t xml:space="preserve">PROPOSED </w:t>
            </w:r>
            <w:r w:rsidR="00C81168">
              <w:rPr>
                <w:rFonts w:ascii="Lato" w:hAnsi="Lato"/>
                <w:b/>
                <w:spacing w:val="20"/>
                <w:sz w:val="20"/>
                <w:szCs w:val="20"/>
              </w:rPr>
              <w:t>RE</w:t>
            </w:r>
            <w:r w:rsidR="002C0730">
              <w:rPr>
                <w:rFonts w:ascii="Lato" w:hAnsi="Lato"/>
                <w:b/>
                <w:spacing w:val="20"/>
                <w:sz w:val="20"/>
                <w:szCs w:val="20"/>
              </w:rPr>
              <w:t>PAYMENT PLAN</w:t>
            </w:r>
          </w:p>
        </w:tc>
      </w:tr>
      <w:tr w:rsidR="004B70BB" w:rsidRPr="00B94D50" w14:paraId="72C6E0B2" w14:textId="77777777" w:rsidTr="007B7A48">
        <w:trPr>
          <w:trHeight w:val="281"/>
        </w:trPr>
        <w:tc>
          <w:tcPr>
            <w:tcW w:w="1635" w:type="pct"/>
            <w:gridSpan w:val="3"/>
          </w:tcPr>
          <w:p w14:paraId="01B0BA2F" w14:textId="77777777" w:rsidR="005902A4" w:rsidRPr="005902A4" w:rsidRDefault="005902A4" w:rsidP="005902A4">
            <w:pPr>
              <w:spacing w:before="60" w:after="60"/>
              <w:rPr>
                <w:rFonts w:ascii="Lato" w:hAnsi="Lato"/>
                <w:sz w:val="20"/>
                <w:szCs w:val="20"/>
              </w:rPr>
            </w:pPr>
            <w:r w:rsidRPr="005902A4">
              <w:rPr>
                <w:rFonts w:ascii="Lato" w:hAnsi="Lato"/>
                <w:sz w:val="20"/>
                <w:szCs w:val="20"/>
              </w:rPr>
              <w:t>Proposed payment amount</w:t>
            </w:r>
            <w:r>
              <w:rPr>
                <w:rFonts w:ascii="Lato" w:hAnsi="Lato"/>
                <w:sz w:val="20"/>
                <w:szCs w:val="20"/>
              </w:rPr>
              <w:t>:</w:t>
            </w:r>
          </w:p>
        </w:tc>
        <w:tc>
          <w:tcPr>
            <w:tcW w:w="3365" w:type="pct"/>
            <w:gridSpan w:val="4"/>
          </w:tcPr>
          <w:p w14:paraId="73E351D2" w14:textId="77777777" w:rsidR="005902A4" w:rsidRPr="005902A4" w:rsidRDefault="005902A4" w:rsidP="00A966EB">
            <w:pPr>
              <w:spacing w:before="60" w:after="60"/>
              <w:rPr>
                <w:rFonts w:ascii="Lato" w:hAnsi="Lato"/>
                <w:sz w:val="20"/>
                <w:szCs w:val="20"/>
              </w:rPr>
            </w:pPr>
          </w:p>
        </w:tc>
      </w:tr>
      <w:tr w:rsidR="0013460B" w:rsidRPr="00B94D50" w14:paraId="3241BB2F" w14:textId="77777777" w:rsidTr="00C15E91">
        <w:trPr>
          <w:trHeight w:val="329"/>
        </w:trPr>
        <w:tc>
          <w:tcPr>
            <w:tcW w:w="1635" w:type="pct"/>
            <w:gridSpan w:val="3"/>
            <w:vAlign w:val="center"/>
          </w:tcPr>
          <w:p w14:paraId="52A703B9" w14:textId="77777777" w:rsidR="005902A4" w:rsidRPr="005902A4" w:rsidRDefault="005902A4" w:rsidP="005902A4">
            <w:pPr>
              <w:spacing w:before="60" w:after="60"/>
              <w:rPr>
                <w:rFonts w:ascii="Lato" w:hAnsi="Lato"/>
                <w:sz w:val="20"/>
                <w:szCs w:val="20"/>
              </w:rPr>
            </w:pPr>
            <w:r w:rsidRPr="005902A4">
              <w:rPr>
                <w:rFonts w:ascii="Lato" w:hAnsi="Lato"/>
                <w:sz w:val="20"/>
                <w:szCs w:val="20"/>
              </w:rPr>
              <w:t>Proposed payment frequency</w:t>
            </w:r>
            <w:r>
              <w:rPr>
                <w:rFonts w:ascii="Lato" w:hAnsi="Lato"/>
                <w:sz w:val="20"/>
                <w:szCs w:val="20"/>
              </w:rPr>
              <w:t>:</w:t>
            </w:r>
          </w:p>
        </w:tc>
        <w:tc>
          <w:tcPr>
            <w:tcW w:w="864" w:type="pct"/>
          </w:tcPr>
          <w:p w14:paraId="6C46C22C" w14:textId="4C746F34" w:rsidR="005902A4" w:rsidRPr="005902A4" w:rsidRDefault="00C15E91">
            <w:pPr>
              <w:spacing w:before="60" w:after="60"/>
              <w:rPr>
                <w:rFonts w:ascii="Lato" w:hAnsi="Lato"/>
                <w:sz w:val="20"/>
                <w:szCs w:val="20"/>
              </w:rPr>
            </w:pPr>
            <w:sdt>
              <w:sdtPr>
                <w:rPr>
                  <w:rFonts w:ascii="Lato" w:hAnsi="Lato"/>
                  <w:sz w:val="20"/>
                  <w:szCs w:val="20"/>
                </w:rPr>
                <w:id w:val="598320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902A4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5902A4">
              <w:rPr>
                <w:rFonts w:ascii="Lato" w:hAnsi="Lato"/>
                <w:sz w:val="20"/>
                <w:szCs w:val="20"/>
              </w:rPr>
              <w:t xml:space="preserve"> </w:t>
            </w:r>
            <w:r w:rsidR="002F1E3B">
              <w:rPr>
                <w:rFonts w:ascii="Lato" w:hAnsi="Lato"/>
                <w:sz w:val="20"/>
                <w:szCs w:val="20"/>
              </w:rPr>
              <w:t>Full deferral</w:t>
            </w:r>
          </w:p>
        </w:tc>
        <w:tc>
          <w:tcPr>
            <w:tcW w:w="822" w:type="pct"/>
          </w:tcPr>
          <w:p w14:paraId="7193F663" w14:textId="77777777" w:rsidR="005902A4" w:rsidRPr="005902A4" w:rsidRDefault="00C15E91" w:rsidP="005902A4">
            <w:pPr>
              <w:spacing w:before="60" w:after="60"/>
              <w:rPr>
                <w:rFonts w:ascii="Lato" w:hAnsi="Lato"/>
                <w:sz w:val="20"/>
                <w:szCs w:val="20"/>
              </w:rPr>
            </w:pPr>
            <w:sdt>
              <w:sdtPr>
                <w:rPr>
                  <w:rFonts w:ascii="Lato" w:hAnsi="Lato"/>
                  <w:sz w:val="20"/>
                  <w:szCs w:val="20"/>
                </w:rPr>
                <w:id w:val="-2441116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902A4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5902A4">
              <w:rPr>
                <w:rFonts w:ascii="Lato" w:hAnsi="Lato"/>
                <w:sz w:val="20"/>
                <w:szCs w:val="20"/>
              </w:rPr>
              <w:t xml:space="preserve"> Weekly</w:t>
            </w:r>
          </w:p>
        </w:tc>
        <w:tc>
          <w:tcPr>
            <w:tcW w:w="841" w:type="pct"/>
          </w:tcPr>
          <w:p w14:paraId="54601D17" w14:textId="77777777" w:rsidR="005902A4" w:rsidRPr="005902A4" w:rsidRDefault="00C15E91" w:rsidP="005902A4">
            <w:pPr>
              <w:spacing w:before="60" w:after="60"/>
              <w:rPr>
                <w:rFonts w:ascii="Lato" w:hAnsi="Lato"/>
                <w:sz w:val="20"/>
                <w:szCs w:val="20"/>
              </w:rPr>
            </w:pPr>
            <w:sdt>
              <w:sdtPr>
                <w:rPr>
                  <w:rFonts w:ascii="Lato" w:hAnsi="Lato"/>
                  <w:sz w:val="20"/>
                  <w:szCs w:val="20"/>
                </w:rPr>
                <w:id w:val="10667676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902A4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5902A4">
              <w:rPr>
                <w:rFonts w:ascii="Lato" w:hAnsi="Lato"/>
                <w:sz w:val="20"/>
                <w:szCs w:val="20"/>
              </w:rPr>
              <w:t xml:space="preserve"> Fortnightly</w:t>
            </w:r>
          </w:p>
        </w:tc>
        <w:tc>
          <w:tcPr>
            <w:tcW w:w="838" w:type="pct"/>
          </w:tcPr>
          <w:p w14:paraId="0648CF34" w14:textId="77777777" w:rsidR="005902A4" w:rsidRPr="005902A4" w:rsidRDefault="00C15E91" w:rsidP="005902A4">
            <w:pPr>
              <w:spacing w:before="60" w:after="60"/>
              <w:rPr>
                <w:rFonts w:ascii="Lato" w:hAnsi="Lato"/>
                <w:sz w:val="20"/>
                <w:szCs w:val="20"/>
              </w:rPr>
            </w:pPr>
            <w:sdt>
              <w:sdtPr>
                <w:rPr>
                  <w:rFonts w:ascii="Lato" w:hAnsi="Lato"/>
                  <w:sz w:val="20"/>
                  <w:szCs w:val="20"/>
                </w:rPr>
                <w:id w:val="-3390180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902A4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5902A4">
              <w:rPr>
                <w:rFonts w:ascii="Lato" w:hAnsi="Lato"/>
                <w:sz w:val="20"/>
                <w:szCs w:val="20"/>
              </w:rPr>
              <w:t xml:space="preserve"> Monthly</w:t>
            </w:r>
          </w:p>
        </w:tc>
      </w:tr>
      <w:tr w:rsidR="004B70BB" w:rsidRPr="00B94D50" w14:paraId="41A20CD3" w14:textId="77777777" w:rsidTr="007B7A48">
        <w:trPr>
          <w:trHeight w:val="391"/>
        </w:trPr>
        <w:tc>
          <w:tcPr>
            <w:tcW w:w="1635" w:type="pct"/>
            <w:gridSpan w:val="3"/>
          </w:tcPr>
          <w:p w14:paraId="1AA66DED" w14:textId="77777777" w:rsidR="005902A4" w:rsidRDefault="005902A4" w:rsidP="005902A4">
            <w:pPr>
              <w:spacing w:before="60" w:after="60"/>
              <w:rPr>
                <w:rFonts w:ascii="Lato" w:hAnsi="Lato"/>
                <w:sz w:val="20"/>
                <w:szCs w:val="20"/>
              </w:rPr>
            </w:pPr>
            <w:r>
              <w:rPr>
                <w:rFonts w:ascii="Lato" w:hAnsi="Lato"/>
                <w:sz w:val="20"/>
                <w:szCs w:val="20"/>
              </w:rPr>
              <w:t>Original due date:</w:t>
            </w:r>
          </w:p>
        </w:tc>
        <w:tc>
          <w:tcPr>
            <w:tcW w:w="3365" w:type="pct"/>
            <w:gridSpan w:val="4"/>
          </w:tcPr>
          <w:p w14:paraId="7DD3CE66" w14:textId="77777777" w:rsidR="005902A4" w:rsidRPr="00C15E91" w:rsidRDefault="005902A4" w:rsidP="005902A4">
            <w:pPr>
              <w:spacing w:before="60" w:after="60"/>
              <w:rPr>
                <w:rFonts w:ascii="Lato" w:hAnsi="Lato"/>
                <w:sz w:val="20"/>
                <w:szCs w:val="20"/>
              </w:rPr>
            </w:pPr>
          </w:p>
        </w:tc>
      </w:tr>
      <w:tr w:rsidR="004B70BB" w:rsidRPr="00B94D50" w14:paraId="651ABFE6" w14:textId="77777777" w:rsidTr="007B7A48">
        <w:trPr>
          <w:trHeight w:val="411"/>
        </w:trPr>
        <w:tc>
          <w:tcPr>
            <w:tcW w:w="1635" w:type="pct"/>
            <w:gridSpan w:val="3"/>
          </w:tcPr>
          <w:p w14:paraId="00D2D88B" w14:textId="77777777" w:rsidR="005902A4" w:rsidRDefault="00DB1B6F" w:rsidP="005902A4">
            <w:pPr>
              <w:spacing w:before="60" w:after="60"/>
              <w:rPr>
                <w:rFonts w:ascii="Lato" w:hAnsi="Lato"/>
                <w:sz w:val="20"/>
                <w:szCs w:val="20"/>
              </w:rPr>
            </w:pPr>
            <w:r>
              <w:rPr>
                <w:rFonts w:ascii="Lato" w:hAnsi="Lato"/>
                <w:sz w:val="20"/>
                <w:szCs w:val="20"/>
              </w:rPr>
              <w:t>Payment plan start date</w:t>
            </w:r>
            <w:r w:rsidR="005902A4">
              <w:rPr>
                <w:rFonts w:ascii="Lato" w:hAnsi="Lato"/>
                <w:sz w:val="20"/>
                <w:szCs w:val="20"/>
              </w:rPr>
              <w:t>:</w:t>
            </w:r>
          </w:p>
        </w:tc>
        <w:tc>
          <w:tcPr>
            <w:tcW w:w="3365" w:type="pct"/>
            <w:gridSpan w:val="4"/>
          </w:tcPr>
          <w:p w14:paraId="33C9F076" w14:textId="77777777" w:rsidR="005902A4" w:rsidRPr="005902A4" w:rsidRDefault="005902A4" w:rsidP="005902A4">
            <w:pPr>
              <w:spacing w:before="60" w:after="60"/>
              <w:rPr>
                <w:rFonts w:ascii="Lato" w:hAnsi="Lato"/>
                <w:i/>
                <w:sz w:val="20"/>
                <w:szCs w:val="20"/>
              </w:rPr>
            </w:pPr>
          </w:p>
        </w:tc>
      </w:tr>
      <w:tr w:rsidR="003609B4" w:rsidRPr="00D5528D" w14:paraId="5DEA704F" w14:textId="77777777" w:rsidTr="007B7A48">
        <w:tc>
          <w:tcPr>
            <w:tcW w:w="5000" w:type="pct"/>
            <w:gridSpan w:val="7"/>
            <w:shd w:val="clear" w:color="auto" w:fill="D9D9D9" w:themeFill="background1" w:themeFillShade="D9"/>
          </w:tcPr>
          <w:p w14:paraId="41B1D2A2" w14:textId="5918907C" w:rsidR="003609B4" w:rsidRPr="004A50AF" w:rsidRDefault="003609B4" w:rsidP="00C15E91">
            <w:pPr>
              <w:pStyle w:val="ListParagraph"/>
              <w:numPr>
                <w:ilvl w:val="0"/>
                <w:numId w:val="43"/>
              </w:numPr>
              <w:shd w:val="clear" w:color="auto" w:fill="D9D9D9" w:themeFill="background1" w:themeFillShade="D9"/>
              <w:spacing w:before="60" w:after="60"/>
              <w:rPr>
                <w:rFonts w:ascii="Lato" w:hAnsi="Lato"/>
                <w:sz w:val="20"/>
                <w:szCs w:val="20"/>
              </w:rPr>
            </w:pPr>
            <w:r w:rsidRPr="00145E0C">
              <w:rPr>
                <w:rFonts w:ascii="Lato" w:hAnsi="Lato"/>
                <w:b/>
                <w:spacing w:val="20"/>
                <w:sz w:val="20"/>
                <w:szCs w:val="20"/>
              </w:rPr>
              <w:t xml:space="preserve">OTHER INFORMATION </w:t>
            </w:r>
            <w:r w:rsidR="00655812" w:rsidRPr="00F94CFE">
              <w:rPr>
                <w:rFonts w:ascii="Lato" w:hAnsi="Lato"/>
                <w:b/>
                <w:spacing w:val="20"/>
                <w:sz w:val="20"/>
                <w:szCs w:val="20"/>
              </w:rPr>
              <w:t>(</w:t>
            </w:r>
            <w:r w:rsidR="00A5362F">
              <w:rPr>
                <w:rFonts w:ascii="Lato" w:hAnsi="Lato"/>
                <w:b/>
                <w:spacing w:val="20"/>
                <w:sz w:val="20"/>
                <w:szCs w:val="20"/>
              </w:rPr>
              <w:t>AS RELEVANT AND NECESSARY</w:t>
            </w:r>
            <w:r w:rsidR="00655812" w:rsidRPr="00F94CFE">
              <w:rPr>
                <w:rFonts w:ascii="Lato" w:hAnsi="Lato"/>
                <w:b/>
                <w:spacing w:val="20"/>
                <w:sz w:val="20"/>
                <w:szCs w:val="20"/>
              </w:rPr>
              <w:t>)</w:t>
            </w:r>
          </w:p>
        </w:tc>
      </w:tr>
      <w:tr w:rsidR="003609B4" w:rsidRPr="00D5528D" w14:paraId="5929B44C" w14:textId="77777777" w:rsidTr="00F94CFE">
        <w:trPr>
          <w:trHeight w:val="816"/>
        </w:trPr>
        <w:tc>
          <w:tcPr>
            <w:tcW w:w="2499" w:type="pct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14:paraId="14AF1966" w14:textId="50802997" w:rsidR="003609B4" w:rsidRDefault="002E38BF" w:rsidP="003609B4">
            <w:pPr>
              <w:spacing w:before="60" w:after="60"/>
              <w:rPr>
                <w:rFonts w:ascii="Lato" w:hAnsi="Lato"/>
                <w:sz w:val="20"/>
                <w:szCs w:val="20"/>
              </w:rPr>
            </w:pPr>
            <w:r>
              <w:rPr>
                <w:rFonts w:ascii="Lato" w:hAnsi="Lato"/>
                <w:sz w:val="20"/>
                <w:szCs w:val="20"/>
              </w:rPr>
              <w:t>Reason for application</w:t>
            </w:r>
          </w:p>
          <w:p w14:paraId="4CA7A571" w14:textId="77777777" w:rsidR="00A82E20" w:rsidRDefault="00A82E20" w:rsidP="003609B4">
            <w:pPr>
              <w:spacing w:before="60" w:after="60"/>
              <w:rPr>
                <w:rFonts w:ascii="Lato" w:hAnsi="Lato"/>
                <w:sz w:val="20"/>
                <w:szCs w:val="20"/>
              </w:rPr>
            </w:pPr>
          </w:p>
          <w:p w14:paraId="60B91390" w14:textId="77777777" w:rsidR="00A82E20" w:rsidRDefault="00A82E20" w:rsidP="003609B4">
            <w:pPr>
              <w:spacing w:before="60" w:after="60"/>
              <w:rPr>
                <w:rFonts w:ascii="Lato" w:hAnsi="Lato"/>
                <w:sz w:val="20"/>
                <w:szCs w:val="20"/>
              </w:rPr>
            </w:pPr>
          </w:p>
          <w:p w14:paraId="7C13EF9A" w14:textId="77777777" w:rsidR="00A82E20" w:rsidRDefault="00A82E20" w:rsidP="003609B4">
            <w:pPr>
              <w:spacing w:before="60" w:after="60"/>
              <w:rPr>
                <w:rFonts w:ascii="Lato" w:hAnsi="Lato"/>
                <w:sz w:val="20"/>
                <w:szCs w:val="20"/>
              </w:rPr>
            </w:pPr>
          </w:p>
          <w:p w14:paraId="5561B8E0" w14:textId="3679DCAF" w:rsidR="00A82E20" w:rsidRDefault="00A82E20" w:rsidP="003609B4">
            <w:pPr>
              <w:spacing w:before="60" w:after="60"/>
              <w:rPr>
                <w:rFonts w:ascii="Lato" w:hAnsi="Lato"/>
                <w:sz w:val="20"/>
                <w:szCs w:val="20"/>
              </w:rPr>
            </w:pPr>
          </w:p>
        </w:tc>
        <w:tc>
          <w:tcPr>
            <w:tcW w:w="2501" w:type="pct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14:paraId="20FE5C5A" w14:textId="77777777" w:rsidR="003609B4" w:rsidRPr="00D5528D" w:rsidRDefault="003609B4" w:rsidP="003609B4">
            <w:pPr>
              <w:spacing w:before="60" w:after="60"/>
              <w:rPr>
                <w:rFonts w:ascii="Lato" w:hAnsi="Lato"/>
                <w:sz w:val="20"/>
                <w:szCs w:val="20"/>
              </w:rPr>
            </w:pPr>
          </w:p>
        </w:tc>
      </w:tr>
      <w:tr w:rsidR="00A5362F" w:rsidRPr="00D5528D" w14:paraId="3A107579" w14:textId="77777777" w:rsidTr="00F94CFE">
        <w:trPr>
          <w:trHeight w:val="816"/>
        </w:trPr>
        <w:tc>
          <w:tcPr>
            <w:tcW w:w="2499" w:type="pct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14:paraId="7D64E330" w14:textId="0B4E99E6" w:rsidR="00A5362F" w:rsidRDefault="00A5362F" w:rsidP="003609B4">
            <w:pPr>
              <w:spacing w:before="60" w:after="60"/>
              <w:rPr>
                <w:rFonts w:ascii="Lato" w:hAnsi="Lato"/>
                <w:sz w:val="20"/>
                <w:szCs w:val="20"/>
              </w:rPr>
            </w:pPr>
            <w:r>
              <w:rPr>
                <w:rFonts w:ascii="Lato" w:hAnsi="Lato"/>
                <w:sz w:val="20"/>
                <w:szCs w:val="20"/>
              </w:rPr>
              <w:t>Any other information or documents that you would like to add for consideration of your application</w:t>
            </w:r>
          </w:p>
        </w:tc>
        <w:tc>
          <w:tcPr>
            <w:tcW w:w="2501" w:type="pct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14:paraId="226C9157" w14:textId="77777777" w:rsidR="00A5362F" w:rsidRPr="00D5528D" w:rsidRDefault="00A5362F" w:rsidP="003609B4">
            <w:pPr>
              <w:spacing w:before="60" w:after="60"/>
              <w:rPr>
                <w:rFonts w:ascii="Lato" w:hAnsi="Lato"/>
                <w:sz w:val="20"/>
                <w:szCs w:val="20"/>
              </w:rPr>
            </w:pPr>
          </w:p>
        </w:tc>
      </w:tr>
      <w:tr w:rsidR="003609B4" w:rsidRPr="00D5528D" w14:paraId="0C038BB6" w14:textId="77777777" w:rsidTr="007B7A48">
        <w:tc>
          <w:tcPr>
            <w:tcW w:w="5000" w:type="pct"/>
            <w:gridSpan w:val="7"/>
            <w:shd w:val="clear" w:color="auto" w:fill="D9D9D9" w:themeFill="background1" w:themeFillShade="D9"/>
          </w:tcPr>
          <w:p w14:paraId="4C9BB1DF" w14:textId="77777777" w:rsidR="003609B4" w:rsidRPr="004A50AF" w:rsidRDefault="003609B4" w:rsidP="003609B4">
            <w:pPr>
              <w:pStyle w:val="ListParagraph"/>
              <w:numPr>
                <w:ilvl w:val="0"/>
                <w:numId w:val="43"/>
              </w:numPr>
              <w:shd w:val="clear" w:color="auto" w:fill="D9D9D9" w:themeFill="background1" w:themeFillShade="D9"/>
              <w:spacing w:before="60" w:after="60"/>
              <w:rPr>
                <w:rFonts w:ascii="Lato" w:hAnsi="Lato"/>
                <w:sz w:val="20"/>
                <w:szCs w:val="20"/>
              </w:rPr>
            </w:pPr>
            <w:r>
              <w:rPr>
                <w:rFonts w:ascii="Lato" w:hAnsi="Lato"/>
                <w:b/>
                <w:spacing w:val="20"/>
                <w:sz w:val="20"/>
                <w:szCs w:val="20"/>
              </w:rPr>
              <w:t>APPLICANT’S DECLARATION</w:t>
            </w:r>
          </w:p>
        </w:tc>
      </w:tr>
      <w:tr w:rsidR="003609B4" w:rsidRPr="00D5528D" w14:paraId="55770F63" w14:textId="77777777" w:rsidTr="007B7A48">
        <w:tc>
          <w:tcPr>
            <w:tcW w:w="5000" w:type="pct"/>
            <w:gridSpan w:val="7"/>
            <w:tcBorders>
              <w:bottom w:val="single" w:sz="4" w:space="0" w:color="auto"/>
            </w:tcBorders>
          </w:tcPr>
          <w:p w14:paraId="7F137478" w14:textId="27B23AA8" w:rsidR="003609B4" w:rsidRPr="0007787E" w:rsidRDefault="003609B4" w:rsidP="003609B4">
            <w:pPr>
              <w:pStyle w:val="ListParagraph"/>
              <w:numPr>
                <w:ilvl w:val="0"/>
                <w:numId w:val="49"/>
              </w:numPr>
              <w:spacing w:before="60" w:after="60"/>
              <w:ind w:left="306" w:hanging="284"/>
              <w:rPr>
                <w:rFonts w:ascii="Lato" w:hAnsi="Lato"/>
                <w:sz w:val="20"/>
                <w:szCs w:val="20"/>
              </w:rPr>
            </w:pPr>
            <w:r w:rsidRPr="0007787E">
              <w:rPr>
                <w:rFonts w:ascii="Lato" w:hAnsi="Lato"/>
                <w:sz w:val="20"/>
                <w:szCs w:val="20"/>
              </w:rPr>
              <w:t xml:space="preserve">I consent to the </w:t>
            </w:r>
            <w:r w:rsidRPr="0007787E">
              <w:rPr>
                <w:rFonts w:ascii="Lato" w:hAnsi="Lato"/>
                <w:sz w:val="20"/>
                <w:szCs w:val="20"/>
                <w:highlight w:val="yellow"/>
              </w:rPr>
              <w:t>(agency name)</w:t>
            </w:r>
            <w:r w:rsidRPr="0007787E">
              <w:rPr>
                <w:rFonts w:ascii="Lato" w:hAnsi="Lato"/>
                <w:sz w:val="20"/>
                <w:szCs w:val="20"/>
              </w:rPr>
              <w:t xml:space="preserve"> collecting the personal and sensitive information provided by me for the purposes of assessing and making a decision in relation to this application. </w:t>
            </w:r>
          </w:p>
          <w:p w14:paraId="28681801" w14:textId="77777777" w:rsidR="003609B4" w:rsidRPr="0007787E" w:rsidRDefault="003609B4" w:rsidP="003609B4">
            <w:pPr>
              <w:pStyle w:val="ListParagraph"/>
              <w:numPr>
                <w:ilvl w:val="0"/>
                <w:numId w:val="49"/>
              </w:numPr>
              <w:spacing w:before="60" w:after="60"/>
              <w:ind w:left="306" w:hanging="284"/>
              <w:rPr>
                <w:rFonts w:ascii="Lato" w:hAnsi="Lato"/>
                <w:sz w:val="20"/>
                <w:szCs w:val="20"/>
              </w:rPr>
            </w:pPr>
            <w:r w:rsidRPr="0007787E">
              <w:rPr>
                <w:rFonts w:ascii="Lato" w:hAnsi="Lato"/>
                <w:sz w:val="20"/>
                <w:szCs w:val="20"/>
              </w:rPr>
              <w:t>I declare that information and supporting documentation provided in this form are true and correct, and I will advise the relevant agency if there is any change to my/our circumstances.</w:t>
            </w:r>
          </w:p>
          <w:p w14:paraId="3C6DB44E" w14:textId="4BAB7FF1" w:rsidR="003609B4" w:rsidRPr="0007787E" w:rsidRDefault="003609B4" w:rsidP="003609B4">
            <w:pPr>
              <w:pStyle w:val="ListParagraph"/>
              <w:numPr>
                <w:ilvl w:val="0"/>
                <w:numId w:val="49"/>
              </w:numPr>
              <w:spacing w:before="60" w:after="60"/>
              <w:ind w:left="306" w:hanging="284"/>
              <w:rPr>
                <w:rFonts w:ascii="Lato" w:hAnsi="Lato"/>
                <w:sz w:val="20"/>
                <w:szCs w:val="20"/>
              </w:rPr>
            </w:pPr>
            <w:r w:rsidRPr="0007787E">
              <w:rPr>
                <w:rFonts w:ascii="Lato" w:hAnsi="Lato"/>
                <w:sz w:val="20"/>
                <w:szCs w:val="20"/>
              </w:rPr>
              <w:lastRenderedPageBreak/>
              <w:t>I acknowledge and agree that the information included in this form is to be used and relied upon to assess my serious</w:t>
            </w:r>
            <w:r w:rsidR="006D5987" w:rsidRPr="0007787E">
              <w:rPr>
                <w:rFonts w:ascii="Lato" w:hAnsi="Lato"/>
                <w:sz w:val="20"/>
                <w:szCs w:val="20"/>
              </w:rPr>
              <w:t xml:space="preserve"> </w:t>
            </w:r>
            <w:r w:rsidR="00620A4D" w:rsidRPr="0007787E">
              <w:rPr>
                <w:rFonts w:ascii="Lato" w:hAnsi="Lato"/>
                <w:sz w:val="20"/>
                <w:szCs w:val="20"/>
              </w:rPr>
              <w:t>financial</w:t>
            </w:r>
            <w:r w:rsidRPr="0007787E">
              <w:rPr>
                <w:rFonts w:ascii="Lato" w:hAnsi="Lato"/>
                <w:sz w:val="20"/>
                <w:szCs w:val="20"/>
              </w:rPr>
              <w:t xml:space="preserve"> hardship application. I understand that if the information is not complete or accurate, it may affect the decision maker’s ability to assess my application and my application may ultimately be declined.</w:t>
            </w:r>
          </w:p>
          <w:p w14:paraId="57AAFB49" w14:textId="3181D231" w:rsidR="003609B4" w:rsidRPr="0013460B" w:rsidRDefault="003609B4" w:rsidP="003609B4">
            <w:pPr>
              <w:pStyle w:val="ListParagraph"/>
              <w:numPr>
                <w:ilvl w:val="0"/>
                <w:numId w:val="49"/>
              </w:numPr>
              <w:spacing w:before="60" w:after="60"/>
              <w:ind w:left="306" w:hanging="284"/>
              <w:rPr>
                <w:rFonts w:ascii="Lato" w:hAnsi="Lato"/>
                <w:sz w:val="20"/>
                <w:szCs w:val="20"/>
              </w:rPr>
            </w:pPr>
            <w:r w:rsidRPr="0007787E">
              <w:rPr>
                <w:rFonts w:ascii="Lato" w:hAnsi="Lato"/>
                <w:sz w:val="20"/>
                <w:szCs w:val="20"/>
              </w:rPr>
              <w:t xml:space="preserve">I agree that any decision made in relation to this application may be reviewed at least annually or otherwise as determined and at the discretion of the </w:t>
            </w:r>
            <w:r w:rsidRPr="0007787E">
              <w:rPr>
                <w:rFonts w:ascii="Lato" w:hAnsi="Lato"/>
                <w:sz w:val="20"/>
                <w:szCs w:val="20"/>
                <w:highlight w:val="yellow"/>
              </w:rPr>
              <w:t>(agency name)</w:t>
            </w:r>
            <w:r w:rsidRPr="0007787E">
              <w:rPr>
                <w:rFonts w:ascii="Lato" w:hAnsi="Lato"/>
                <w:sz w:val="20"/>
                <w:szCs w:val="20"/>
              </w:rPr>
              <w:t>.</w:t>
            </w:r>
          </w:p>
        </w:tc>
      </w:tr>
      <w:tr w:rsidR="003609B4" w:rsidRPr="00D5528D" w14:paraId="14C81603" w14:textId="77777777" w:rsidTr="007B7A48">
        <w:tc>
          <w:tcPr>
            <w:tcW w:w="1258" w:type="pct"/>
            <w:gridSpan w:val="2"/>
            <w:tcBorders>
              <w:bottom w:val="single" w:sz="4" w:space="0" w:color="auto"/>
            </w:tcBorders>
          </w:tcPr>
          <w:p w14:paraId="53962A12" w14:textId="77777777" w:rsidR="003609B4" w:rsidRDefault="003609B4" w:rsidP="003609B4">
            <w:pPr>
              <w:spacing w:before="60" w:after="60"/>
              <w:rPr>
                <w:rFonts w:ascii="Lato" w:hAnsi="Lato"/>
                <w:sz w:val="20"/>
                <w:szCs w:val="20"/>
              </w:rPr>
            </w:pPr>
            <w:r>
              <w:rPr>
                <w:rFonts w:ascii="Lato" w:hAnsi="Lato"/>
                <w:sz w:val="20"/>
                <w:szCs w:val="20"/>
              </w:rPr>
              <w:lastRenderedPageBreak/>
              <w:t>Signature of applicant</w:t>
            </w:r>
          </w:p>
        </w:tc>
        <w:tc>
          <w:tcPr>
            <w:tcW w:w="3742" w:type="pct"/>
            <w:gridSpan w:val="5"/>
            <w:tcBorders>
              <w:bottom w:val="single" w:sz="4" w:space="0" w:color="auto"/>
            </w:tcBorders>
          </w:tcPr>
          <w:p w14:paraId="42D8DDF7" w14:textId="77777777" w:rsidR="003609B4" w:rsidRDefault="003609B4" w:rsidP="003609B4">
            <w:pPr>
              <w:spacing w:before="60" w:after="60"/>
              <w:rPr>
                <w:rFonts w:ascii="Lato" w:hAnsi="Lato"/>
                <w:sz w:val="20"/>
                <w:szCs w:val="20"/>
              </w:rPr>
            </w:pPr>
          </w:p>
        </w:tc>
      </w:tr>
      <w:tr w:rsidR="003609B4" w:rsidRPr="00D5528D" w14:paraId="65ACCFA3" w14:textId="77777777" w:rsidTr="007B7A48">
        <w:tc>
          <w:tcPr>
            <w:tcW w:w="1258" w:type="pct"/>
            <w:gridSpan w:val="2"/>
            <w:tcBorders>
              <w:bottom w:val="single" w:sz="4" w:space="0" w:color="auto"/>
            </w:tcBorders>
          </w:tcPr>
          <w:p w14:paraId="5B013D4A" w14:textId="77777777" w:rsidR="003609B4" w:rsidRDefault="003609B4" w:rsidP="003609B4">
            <w:pPr>
              <w:spacing w:before="60" w:after="60"/>
              <w:rPr>
                <w:rFonts w:ascii="Lato" w:hAnsi="Lato"/>
                <w:sz w:val="20"/>
                <w:szCs w:val="20"/>
              </w:rPr>
            </w:pPr>
            <w:r>
              <w:rPr>
                <w:rFonts w:ascii="Lato" w:hAnsi="Lato"/>
                <w:sz w:val="20"/>
                <w:szCs w:val="20"/>
              </w:rPr>
              <w:t>Name of applicant</w:t>
            </w:r>
          </w:p>
        </w:tc>
        <w:tc>
          <w:tcPr>
            <w:tcW w:w="3742" w:type="pct"/>
            <w:gridSpan w:val="5"/>
            <w:tcBorders>
              <w:bottom w:val="single" w:sz="4" w:space="0" w:color="auto"/>
            </w:tcBorders>
          </w:tcPr>
          <w:p w14:paraId="599935AB" w14:textId="77777777" w:rsidR="003609B4" w:rsidRDefault="003609B4" w:rsidP="003609B4">
            <w:pPr>
              <w:spacing w:before="60" w:after="60"/>
              <w:rPr>
                <w:rFonts w:ascii="Lato" w:hAnsi="Lato"/>
                <w:sz w:val="20"/>
                <w:szCs w:val="20"/>
              </w:rPr>
            </w:pPr>
          </w:p>
        </w:tc>
      </w:tr>
      <w:tr w:rsidR="003609B4" w:rsidRPr="00D5528D" w14:paraId="73A58A5E" w14:textId="77777777" w:rsidTr="007B7A48">
        <w:tc>
          <w:tcPr>
            <w:tcW w:w="1258" w:type="pct"/>
            <w:gridSpan w:val="2"/>
            <w:tcBorders>
              <w:bottom w:val="single" w:sz="4" w:space="0" w:color="auto"/>
            </w:tcBorders>
          </w:tcPr>
          <w:p w14:paraId="31A69D59" w14:textId="77777777" w:rsidR="003609B4" w:rsidRDefault="003609B4" w:rsidP="003609B4">
            <w:pPr>
              <w:spacing w:before="60" w:after="60"/>
              <w:rPr>
                <w:rFonts w:ascii="Lato" w:hAnsi="Lato"/>
                <w:sz w:val="20"/>
                <w:szCs w:val="20"/>
              </w:rPr>
            </w:pPr>
            <w:r>
              <w:rPr>
                <w:rFonts w:ascii="Lato" w:hAnsi="Lato"/>
                <w:sz w:val="20"/>
                <w:szCs w:val="20"/>
              </w:rPr>
              <w:t>Date</w:t>
            </w:r>
          </w:p>
        </w:tc>
        <w:tc>
          <w:tcPr>
            <w:tcW w:w="3742" w:type="pct"/>
            <w:gridSpan w:val="5"/>
            <w:tcBorders>
              <w:bottom w:val="single" w:sz="4" w:space="0" w:color="auto"/>
            </w:tcBorders>
          </w:tcPr>
          <w:p w14:paraId="5FEF1FD8" w14:textId="77777777" w:rsidR="003609B4" w:rsidRDefault="003609B4" w:rsidP="003609B4">
            <w:pPr>
              <w:spacing w:before="60" w:after="60"/>
              <w:rPr>
                <w:rFonts w:ascii="Lato" w:hAnsi="Lato"/>
                <w:sz w:val="20"/>
                <w:szCs w:val="20"/>
              </w:rPr>
            </w:pPr>
          </w:p>
        </w:tc>
      </w:tr>
    </w:tbl>
    <w:p w14:paraId="30BA1D61" w14:textId="77777777" w:rsidR="00D31F7D" w:rsidRPr="00D64095" w:rsidRDefault="00D31F7D" w:rsidP="00D64095">
      <w:pPr>
        <w:rPr>
          <w:rFonts w:ascii="Lato" w:hAnsi="Lato"/>
        </w:rPr>
      </w:pPr>
    </w:p>
    <w:sectPr w:rsidR="00D31F7D" w:rsidRPr="00D64095" w:rsidSect="00B11D6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440" w:right="1440" w:bottom="1440" w:left="1440" w:header="1096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D84B6F" w14:textId="77777777" w:rsidR="00102AA6" w:rsidRDefault="00102AA6" w:rsidP="007332FF">
      <w:r>
        <w:separator/>
      </w:r>
    </w:p>
  </w:endnote>
  <w:endnote w:type="continuationSeparator" w:id="0">
    <w:p w14:paraId="4F0DA95C" w14:textId="77777777" w:rsidR="00102AA6" w:rsidRDefault="00102AA6" w:rsidP="007332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Lato"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7505A5" w14:textId="77777777" w:rsidR="000667B8" w:rsidRDefault="000667B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10348" w:type="dxa"/>
      <w:tblInd w:w="-567" w:type="dxa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  <w:tblDescription w:val="Footer area"/>
    </w:tblPr>
    <w:tblGrid>
      <w:gridCol w:w="8505"/>
      <w:gridCol w:w="1843"/>
    </w:tblGrid>
    <w:tr w:rsidR="00E46FC4" w:rsidRPr="00132658" w14:paraId="7B21A015" w14:textId="77777777" w:rsidTr="00072E56">
      <w:trPr>
        <w:cantSplit/>
        <w:trHeight w:hRule="exact" w:val="1400"/>
        <w:tblHeader/>
      </w:trPr>
      <w:tc>
        <w:tcPr>
          <w:tcW w:w="8505" w:type="dxa"/>
          <w:vAlign w:val="center"/>
        </w:tcPr>
        <w:p w14:paraId="71558B3A" w14:textId="77777777" w:rsidR="00E46FC4" w:rsidRPr="00705C9D" w:rsidRDefault="00E46FC4" w:rsidP="00B11C67">
          <w:pPr>
            <w:pStyle w:val="NTGFooter1items"/>
            <w:rPr>
              <w:rStyle w:val="NTGFooterDepartmentNameChar"/>
            </w:rPr>
          </w:pPr>
          <w:r>
            <w:rPr>
              <w:rStyle w:val="NTGFooterDepartmentofChar"/>
            </w:rPr>
            <w:t xml:space="preserve">DEPARTMENT OF </w:t>
          </w:r>
          <w:r>
            <w:rPr>
              <w:rStyle w:val="NTGFooterDepartmentNameChar"/>
            </w:rPr>
            <w:t>TREASURY AND FINANCE</w:t>
          </w:r>
        </w:p>
        <w:p w14:paraId="79CB20FC" w14:textId="78168889" w:rsidR="00E46FC4" w:rsidRPr="007B5DA2" w:rsidRDefault="00E46FC4" w:rsidP="00511557">
          <w:pPr>
            <w:pStyle w:val="NTGFooter1items"/>
            <w:tabs>
              <w:tab w:val="clear" w:pos="1778"/>
              <w:tab w:val="left" w:pos="1137"/>
            </w:tabs>
          </w:pPr>
          <w:r w:rsidRPr="00055781">
            <w:rPr>
              <w:rStyle w:val="NTGFooter1itemsChar"/>
            </w:rPr>
            <w:t xml:space="preserve">Page </w:t>
          </w:r>
          <w:r w:rsidRPr="00055781">
            <w:rPr>
              <w:rStyle w:val="NTGFooter1itemsChar"/>
            </w:rPr>
            <w:fldChar w:fldCharType="begin"/>
          </w:r>
          <w:r w:rsidRPr="00055781">
            <w:rPr>
              <w:rStyle w:val="NTGFooter1itemsChar"/>
            </w:rPr>
            <w:instrText xml:space="preserve"> PAGE  \* Arabic  \* MERGEFORMAT </w:instrText>
          </w:r>
          <w:r w:rsidRPr="00055781">
            <w:rPr>
              <w:rStyle w:val="NTGFooter1itemsChar"/>
            </w:rPr>
            <w:fldChar w:fldCharType="separate"/>
          </w:r>
          <w:r w:rsidR="00C15E91">
            <w:rPr>
              <w:rStyle w:val="NTGFooter1itemsChar"/>
              <w:noProof/>
            </w:rPr>
            <w:t>3</w:t>
          </w:r>
          <w:r w:rsidRPr="00055781">
            <w:rPr>
              <w:rStyle w:val="NTGFooter1itemsChar"/>
            </w:rPr>
            <w:fldChar w:fldCharType="end"/>
          </w:r>
          <w:r w:rsidRPr="00055781">
            <w:rPr>
              <w:rStyle w:val="NTGFooter1itemsChar"/>
            </w:rPr>
            <w:t xml:space="preserve"> of </w:t>
          </w:r>
          <w:r w:rsidRPr="00055781">
            <w:rPr>
              <w:rStyle w:val="NTGFooter1itemsChar"/>
            </w:rPr>
            <w:fldChar w:fldCharType="begin"/>
          </w:r>
          <w:r w:rsidRPr="00055781">
            <w:rPr>
              <w:rStyle w:val="NTGFooter1itemsChar"/>
            </w:rPr>
            <w:instrText xml:space="preserve"> NUMPAGES  \* Arabic  \* MERGEFORMAT </w:instrText>
          </w:r>
          <w:r w:rsidRPr="00055781">
            <w:rPr>
              <w:rStyle w:val="NTGFooter1itemsChar"/>
            </w:rPr>
            <w:fldChar w:fldCharType="separate"/>
          </w:r>
          <w:r w:rsidR="00C15E91">
            <w:rPr>
              <w:rStyle w:val="NTGFooter1itemsChar"/>
              <w:noProof/>
            </w:rPr>
            <w:t>3</w:t>
          </w:r>
          <w:r w:rsidRPr="00055781">
            <w:rPr>
              <w:rStyle w:val="NTGFooter1itemsChar"/>
            </w:rPr>
            <w:fldChar w:fldCharType="end"/>
          </w:r>
          <w:r w:rsidRPr="004338E4">
            <w:tab/>
          </w:r>
          <w:r>
            <w:t>July</w:t>
          </w:r>
          <w:r>
            <w:rPr>
              <w:rStyle w:val="NTGFooter1itemsChar"/>
            </w:rPr>
            <w:t xml:space="preserve"> 2024, Version 1</w:t>
          </w:r>
        </w:p>
      </w:tc>
      <w:tc>
        <w:tcPr>
          <w:tcW w:w="1843" w:type="dxa"/>
          <w:vAlign w:val="center"/>
        </w:tcPr>
        <w:p w14:paraId="00BD5990" w14:textId="178F4AC6" w:rsidR="00E46FC4" w:rsidRPr="00DC1F0F" w:rsidRDefault="00E46FC4" w:rsidP="00B11C67">
          <w:pPr>
            <w:spacing w:after="0"/>
            <w:jc w:val="right"/>
            <w:rPr>
              <w:sz w:val="20"/>
            </w:rPr>
          </w:pPr>
          <w:r w:rsidRPr="00DC1F0F">
            <w:rPr>
              <w:sz w:val="20"/>
            </w:rPr>
            <w:t xml:space="preserve">Page </w:t>
          </w:r>
          <w:r w:rsidRPr="00DC1F0F">
            <w:rPr>
              <w:sz w:val="20"/>
            </w:rPr>
            <w:fldChar w:fldCharType="begin"/>
          </w:r>
          <w:r w:rsidRPr="00DC1F0F">
            <w:rPr>
              <w:sz w:val="20"/>
            </w:rPr>
            <w:instrText xml:space="preserve"> PAGE  \* Arabic  \* MERGEFORMAT </w:instrText>
          </w:r>
          <w:r w:rsidRPr="00DC1F0F">
            <w:rPr>
              <w:sz w:val="20"/>
            </w:rPr>
            <w:fldChar w:fldCharType="separate"/>
          </w:r>
          <w:r w:rsidR="00C15E91">
            <w:rPr>
              <w:noProof/>
              <w:sz w:val="20"/>
            </w:rPr>
            <w:t>3</w:t>
          </w:r>
          <w:r w:rsidRPr="00DC1F0F">
            <w:rPr>
              <w:sz w:val="20"/>
            </w:rPr>
            <w:fldChar w:fldCharType="end"/>
          </w:r>
          <w:r w:rsidRPr="00DC1F0F">
            <w:rPr>
              <w:sz w:val="20"/>
            </w:rPr>
            <w:t xml:space="preserve"> of </w:t>
          </w:r>
          <w:r w:rsidRPr="00DC1F0F">
            <w:rPr>
              <w:sz w:val="20"/>
            </w:rPr>
            <w:fldChar w:fldCharType="begin"/>
          </w:r>
          <w:r w:rsidRPr="00DC1F0F">
            <w:rPr>
              <w:sz w:val="20"/>
            </w:rPr>
            <w:instrText xml:space="preserve"> NUMPAGES  \* Arabic  \* MERGEFORMAT </w:instrText>
          </w:r>
          <w:r w:rsidRPr="00DC1F0F">
            <w:rPr>
              <w:sz w:val="20"/>
            </w:rPr>
            <w:fldChar w:fldCharType="separate"/>
          </w:r>
          <w:r w:rsidR="00C15E91">
            <w:rPr>
              <w:noProof/>
              <w:sz w:val="20"/>
            </w:rPr>
            <w:t>3</w:t>
          </w:r>
          <w:r w:rsidRPr="00DC1F0F">
            <w:rPr>
              <w:noProof/>
              <w:sz w:val="20"/>
            </w:rPr>
            <w:fldChar w:fldCharType="end"/>
          </w:r>
        </w:p>
      </w:tc>
    </w:tr>
  </w:tbl>
  <w:p w14:paraId="54073D5D" w14:textId="77777777" w:rsidR="00E46FC4" w:rsidRPr="00B11C67" w:rsidRDefault="00E46FC4" w:rsidP="00B11C67">
    <w:pPr>
      <w:pStyle w:val="Footer"/>
      <w:rPr>
        <w:rStyle w:val="NTGFooter2deptpagenumChar"/>
        <w:sz w:val="4"/>
        <w:szCs w:val="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10065" w:type="dxa"/>
      <w:tblInd w:w="-567" w:type="dxa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  <w:tblDescription w:val="Footer area"/>
    </w:tblPr>
    <w:tblGrid>
      <w:gridCol w:w="8505"/>
      <w:gridCol w:w="1560"/>
    </w:tblGrid>
    <w:tr w:rsidR="00E46FC4" w:rsidRPr="00132658" w14:paraId="6D25E65A" w14:textId="77777777" w:rsidTr="009374E3">
      <w:trPr>
        <w:cantSplit/>
        <w:trHeight w:hRule="exact" w:val="1400"/>
        <w:tblHeader/>
      </w:trPr>
      <w:tc>
        <w:tcPr>
          <w:tcW w:w="8505" w:type="dxa"/>
          <w:vAlign w:val="center"/>
        </w:tcPr>
        <w:p w14:paraId="5366331F" w14:textId="77777777" w:rsidR="00E46FC4" w:rsidRPr="00C209FA" w:rsidRDefault="00E46FC4" w:rsidP="002A4417">
          <w:pPr>
            <w:pStyle w:val="NTGFooter1items"/>
            <w:rPr>
              <w:b/>
            </w:rPr>
          </w:pPr>
          <w:r>
            <w:rPr>
              <w:rStyle w:val="NTGFooterDepartmentofChar"/>
            </w:rPr>
            <w:t xml:space="preserve">DEPARTMENT OF </w:t>
          </w:r>
          <w:r w:rsidRPr="00C209FA">
            <w:rPr>
              <w:rStyle w:val="NTGFooterDepartmentofChar"/>
              <w:b/>
            </w:rPr>
            <w:t>TREASURY AND FINANCE</w:t>
          </w:r>
        </w:p>
        <w:p w14:paraId="12C40D99" w14:textId="4CC08838" w:rsidR="00E46FC4" w:rsidRPr="007B5DA2" w:rsidRDefault="00E46FC4" w:rsidP="00511557">
          <w:pPr>
            <w:pStyle w:val="NTGFooter1items"/>
            <w:tabs>
              <w:tab w:val="clear" w:pos="1778"/>
              <w:tab w:val="left" w:pos="1279"/>
            </w:tabs>
          </w:pPr>
          <w:r w:rsidRPr="00055781">
            <w:rPr>
              <w:rStyle w:val="NTGFooter1itemsChar"/>
            </w:rPr>
            <w:t xml:space="preserve">Page </w:t>
          </w:r>
          <w:r w:rsidRPr="00055781">
            <w:rPr>
              <w:rStyle w:val="NTGFooter1itemsChar"/>
            </w:rPr>
            <w:fldChar w:fldCharType="begin"/>
          </w:r>
          <w:r w:rsidRPr="00055781">
            <w:rPr>
              <w:rStyle w:val="NTGFooter1itemsChar"/>
            </w:rPr>
            <w:instrText xml:space="preserve"> PAGE  \* Arabic  \* MERGEFORMAT </w:instrText>
          </w:r>
          <w:r w:rsidRPr="00055781">
            <w:rPr>
              <w:rStyle w:val="NTGFooter1itemsChar"/>
            </w:rPr>
            <w:fldChar w:fldCharType="separate"/>
          </w:r>
          <w:r w:rsidR="00C15E91">
            <w:rPr>
              <w:rStyle w:val="NTGFooter1itemsChar"/>
              <w:noProof/>
            </w:rPr>
            <w:t>1</w:t>
          </w:r>
          <w:r w:rsidRPr="00055781">
            <w:rPr>
              <w:rStyle w:val="NTGFooter1itemsChar"/>
            </w:rPr>
            <w:fldChar w:fldCharType="end"/>
          </w:r>
          <w:r w:rsidRPr="00055781">
            <w:rPr>
              <w:rStyle w:val="NTGFooter1itemsChar"/>
            </w:rPr>
            <w:t xml:space="preserve"> of </w:t>
          </w:r>
          <w:r w:rsidRPr="00055781">
            <w:rPr>
              <w:rStyle w:val="NTGFooter1itemsChar"/>
            </w:rPr>
            <w:fldChar w:fldCharType="begin"/>
          </w:r>
          <w:r w:rsidRPr="00055781">
            <w:rPr>
              <w:rStyle w:val="NTGFooter1itemsChar"/>
            </w:rPr>
            <w:instrText xml:space="preserve"> NUMPAGES  \* Arabic  \* MERGEFORMAT </w:instrText>
          </w:r>
          <w:r w:rsidRPr="00055781">
            <w:rPr>
              <w:rStyle w:val="NTGFooter1itemsChar"/>
            </w:rPr>
            <w:fldChar w:fldCharType="separate"/>
          </w:r>
          <w:r w:rsidR="00C15E91">
            <w:rPr>
              <w:rStyle w:val="NTGFooter1itemsChar"/>
              <w:noProof/>
            </w:rPr>
            <w:t>3</w:t>
          </w:r>
          <w:r w:rsidRPr="00055781">
            <w:rPr>
              <w:rStyle w:val="NTGFooter1itemsChar"/>
            </w:rPr>
            <w:fldChar w:fldCharType="end"/>
          </w:r>
          <w:r w:rsidRPr="004338E4">
            <w:tab/>
          </w:r>
          <w:r>
            <w:t>July</w:t>
          </w:r>
          <w:r>
            <w:rPr>
              <w:rStyle w:val="NTGFooter1itemsChar"/>
            </w:rPr>
            <w:t xml:space="preserve"> 2024, Version 1</w:t>
          </w:r>
        </w:p>
      </w:tc>
      <w:tc>
        <w:tcPr>
          <w:tcW w:w="1560" w:type="dxa"/>
          <w:vAlign w:val="center"/>
        </w:tcPr>
        <w:p w14:paraId="064A5830" w14:textId="77777777" w:rsidR="00E46FC4" w:rsidRPr="001E14EB" w:rsidRDefault="00E46FC4" w:rsidP="00B606A1">
          <w:pPr>
            <w:spacing w:after="0"/>
            <w:jc w:val="right"/>
          </w:pPr>
        </w:p>
      </w:tc>
    </w:tr>
  </w:tbl>
  <w:p w14:paraId="6202FE62" w14:textId="77777777" w:rsidR="00E46FC4" w:rsidRPr="00543BD1" w:rsidRDefault="00E46FC4" w:rsidP="0016153B">
    <w:pPr>
      <w:pStyle w:val="NoSpacing"/>
      <w:spacing w:after="0"/>
      <w:rPr>
        <w:sz w:val="6"/>
        <w:szCs w:val="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DBFAFF" w14:textId="77777777" w:rsidR="00102AA6" w:rsidRDefault="00102AA6" w:rsidP="007332FF">
      <w:r>
        <w:separator/>
      </w:r>
    </w:p>
  </w:footnote>
  <w:footnote w:type="continuationSeparator" w:id="0">
    <w:p w14:paraId="308611CB" w14:textId="77777777" w:rsidR="00102AA6" w:rsidRDefault="00102AA6" w:rsidP="007332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4BD454" w14:textId="77777777" w:rsidR="000667B8" w:rsidRDefault="000667B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EC9A0C" w14:textId="4854E151" w:rsidR="00E46FC4" w:rsidRDefault="00C15E91" w:rsidP="00B94D50">
    <w:pPr>
      <w:pStyle w:val="Header"/>
      <w:tabs>
        <w:tab w:val="clear" w:pos="9026"/>
      </w:tabs>
    </w:pPr>
    <w:sdt>
      <w:sdtPr>
        <w:rPr>
          <w:rFonts w:ascii="Lato" w:hAnsi="Lato"/>
        </w:rPr>
        <w:alias w:val="Title"/>
        <w:tag w:val=""/>
        <w:id w:val="1595901116"/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0667B8">
          <w:rPr>
            <w:rFonts w:ascii="Lato" w:hAnsi="Lato"/>
          </w:rPr>
          <w:t>Attachment F – Application form template (postponement)</w:t>
        </w:r>
      </w:sdtContent>
    </w:sdt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A9908D" w14:textId="733CE04A" w:rsidR="00E46FC4" w:rsidRPr="005E622B" w:rsidRDefault="00C15E91" w:rsidP="005E622B">
    <w:pPr>
      <w:pStyle w:val="Title"/>
      <w:rPr>
        <w:rFonts w:ascii="Lato" w:hAnsi="Lato"/>
        <w:color w:val="1F1F5F"/>
      </w:rPr>
    </w:pPr>
    <w:sdt>
      <w:sdtPr>
        <w:rPr>
          <w:rFonts w:ascii="Lato" w:hAnsi="Lato"/>
          <w:color w:val="1F1F5F"/>
        </w:rPr>
        <w:alias w:val="Title"/>
        <w:tag w:val=""/>
        <w:id w:val="-1028412562"/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2F1E3B">
          <w:rPr>
            <w:rFonts w:ascii="Lato" w:hAnsi="Lato"/>
            <w:color w:val="1F1F5F"/>
          </w:rPr>
          <w:t>Attachment F –</w:t>
        </w:r>
        <w:r w:rsidR="000667B8">
          <w:rPr>
            <w:rFonts w:ascii="Lato" w:hAnsi="Lato"/>
            <w:color w:val="1F1F5F"/>
          </w:rPr>
          <w:t xml:space="preserve"> A</w:t>
        </w:r>
        <w:r w:rsidR="002F1E3B">
          <w:rPr>
            <w:rFonts w:ascii="Lato" w:hAnsi="Lato"/>
            <w:color w:val="1F1F5F"/>
          </w:rPr>
          <w:t>pplication form template</w:t>
        </w:r>
        <w:r w:rsidR="000667B8">
          <w:rPr>
            <w:rFonts w:ascii="Lato" w:hAnsi="Lato"/>
            <w:color w:val="1F1F5F"/>
          </w:rPr>
          <w:t xml:space="preserve"> (postponement)</w:t>
        </w:r>
      </w:sdtContent>
    </w:sdt>
    <w:r w:rsidR="00E46FC4">
      <w:rPr>
        <w:rFonts w:ascii="Lato" w:hAnsi="Lato"/>
        <w:color w:val="1F1F5F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C09806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1CB686F"/>
    <w:multiLevelType w:val="hybridMultilevel"/>
    <w:tmpl w:val="D4F695AE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E23D20"/>
    <w:multiLevelType w:val="multilevel"/>
    <w:tmpl w:val="51A0E19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58F7BE0"/>
    <w:multiLevelType w:val="hybridMultilevel"/>
    <w:tmpl w:val="F7505D2C"/>
    <w:lvl w:ilvl="0" w:tplc="4B80E9C6">
      <w:numFmt w:val="bullet"/>
      <w:lvlText w:val="-"/>
      <w:lvlJc w:val="left"/>
      <w:pPr>
        <w:ind w:left="720" w:hanging="360"/>
      </w:pPr>
      <w:rPr>
        <w:rFonts w:ascii="Lato" w:eastAsia="Calibri" w:hAnsi="Lato" w:cs="Times New Roman" w:hint="default"/>
        <w:color w:val="auto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7263CE"/>
    <w:multiLevelType w:val="hybridMultilevel"/>
    <w:tmpl w:val="5A96828A"/>
    <w:lvl w:ilvl="0" w:tplc="FA52E4C0">
      <w:numFmt w:val="bullet"/>
      <w:lvlText w:val="-"/>
      <w:lvlJc w:val="left"/>
      <w:pPr>
        <w:ind w:left="720" w:hanging="360"/>
      </w:pPr>
      <w:rPr>
        <w:rFonts w:ascii="Lato" w:eastAsiaTheme="minorEastAsia" w:hAnsi="Lato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FC154C"/>
    <w:multiLevelType w:val="hybridMultilevel"/>
    <w:tmpl w:val="937EBBD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7245D0"/>
    <w:multiLevelType w:val="multilevel"/>
    <w:tmpl w:val="0C78A7AC"/>
    <w:name w:val="NTG Table Bullet List322"/>
    <w:numStyleLink w:val="Tablebulletlist"/>
  </w:abstractNum>
  <w:abstractNum w:abstractNumId="7" w15:restartNumberingAfterBreak="0">
    <w:nsid w:val="0F195B3C"/>
    <w:multiLevelType w:val="multilevel"/>
    <w:tmpl w:val="3928FD02"/>
    <w:name w:val="NTG Table Bullet List3322222"/>
    <w:numStyleLink w:val="Bulletlist"/>
  </w:abstractNum>
  <w:abstractNum w:abstractNumId="8" w15:restartNumberingAfterBreak="0">
    <w:nsid w:val="0FB11B8E"/>
    <w:multiLevelType w:val="hybridMultilevel"/>
    <w:tmpl w:val="BE2EA3C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EF020E"/>
    <w:multiLevelType w:val="hybridMultilevel"/>
    <w:tmpl w:val="F3EE9BE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00244A1"/>
    <w:multiLevelType w:val="multilevel"/>
    <w:tmpl w:val="0C78A7AC"/>
    <w:name w:val="NTG Table Bullet List332"/>
    <w:numStyleLink w:val="Tablebulletlist"/>
  </w:abstractNum>
  <w:abstractNum w:abstractNumId="11" w15:restartNumberingAfterBreak="0">
    <w:nsid w:val="1012237B"/>
    <w:multiLevelType w:val="multilevel"/>
    <w:tmpl w:val="0C78A7AC"/>
    <w:name w:val="NTG Table Bullet List32"/>
    <w:numStyleLink w:val="Tablebulletlist"/>
  </w:abstractNum>
  <w:abstractNum w:abstractNumId="12" w15:restartNumberingAfterBreak="0">
    <w:nsid w:val="11784BAD"/>
    <w:multiLevelType w:val="hybridMultilevel"/>
    <w:tmpl w:val="E2185590"/>
    <w:lvl w:ilvl="0" w:tplc="0C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2A1594F"/>
    <w:multiLevelType w:val="multilevel"/>
    <w:tmpl w:val="D4B0E6AE"/>
    <w:lvl w:ilvl="0">
      <w:start w:val="1"/>
      <w:numFmt w:val="decimal"/>
      <w:lvlText w:val="%1."/>
      <w:lvlJc w:val="left"/>
      <w:pPr>
        <w:ind w:left="1022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ind w:left="1305" w:hanging="454"/>
      </w:pPr>
      <w:rPr>
        <w:rFonts w:ascii="Courier New" w:hAnsi="Courier New" w:cs="Courier New" w:hint="default"/>
      </w:rPr>
    </w:lvl>
    <w:lvl w:ilvl="2">
      <w:start w:val="1"/>
      <w:numFmt w:val="lowerRoman"/>
      <w:lvlText w:val="%3."/>
      <w:lvlJc w:val="left"/>
      <w:pPr>
        <w:ind w:left="1759" w:hanging="45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213" w:hanging="45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667" w:hanging="45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121" w:hanging="45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575" w:hanging="45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029" w:hanging="45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4483" w:hanging="454"/>
      </w:pPr>
      <w:rPr>
        <w:rFonts w:hint="default"/>
      </w:rPr>
    </w:lvl>
  </w:abstractNum>
  <w:abstractNum w:abstractNumId="14" w15:restartNumberingAfterBreak="0">
    <w:nsid w:val="13736595"/>
    <w:multiLevelType w:val="hybridMultilevel"/>
    <w:tmpl w:val="A5A68472"/>
    <w:lvl w:ilvl="0" w:tplc="11F41B9E">
      <w:start w:val="1"/>
      <w:numFmt w:val="lowerLetter"/>
      <w:lvlText w:val="%1."/>
      <w:lvlJc w:val="left"/>
      <w:pPr>
        <w:ind w:left="720" w:hanging="360"/>
      </w:pPr>
      <w:rPr>
        <w:rFonts w:ascii="Arial" w:hAnsi="Arial" w:hint="default"/>
        <w:sz w:val="22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5E93577"/>
    <w:multiLevelType w:val="multilevel"/>
    <w:tmpl w:val="4E6AC8F6"/>
    <w:name w:val="NTG Table Bullet List33222222"/>
    <w:numStyleLink w:val="Numberlist"/>
  </w:abstractNum>
  <w:abstractNum w:abstractNumId="16" w15:restartNumberingAfterBreak="0">
    <w:nsid w:val="176A7676"/>
    <w:multiLevelType w:val="multilevel"/>
    <w:tmpl w:val="9B4E8F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7" w15:restartNumberingAfterBreak="0">
    <w:nsid w:val="18A646F0"/>
    <w:multiLevelType w:val="hybridMultilevel"/>
    <w:tmpl w:val="63CC1C5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8D26C06"/>
    <w:multiLevelType w:val="multilevel"/>
    <w:tmpl w:val="3E5E177A"/>
    <w:name w:val="NTG Table Bullet List33222222222222222"/>
    <w:numStyleLink w:val="Tablenumberlist"/>
  </w:abstractNum>
  <w:abstractNum w:abstractNumId="19" w15:restartNumberingAfterBreak="0">
    <w:nsid w:val="19533A06"/>
    <w:multiLevelType w:val="multilevel"/>
    <w:tmpl w:val="3928FD02"/>
    <w:name w:val="NTG Table Bullet List3222"/>
    <w:numStyleLink w:val="Bulletlist"/>
  </w:abstractNum>
  <w:abstractNum w:abstractNumId="20" w15:restartNumberingAfterBreak="0">
    <w:nsid w:val="19AE65C9"/>
    <w:multiLevelType w:val="multilevel"/>
    <w:tmpl w:val="39746A98"/>
    <w:lvl w:ilvl="0">
      <w:start w:val="1"/>
      <w:numFmt w:val="decimal"/>
      <w:pStyle w:val="Tablenumberlistlevel1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pStyle w:val="Tablenumberlistlevel2"/>
      <w:lvlText w:val="%2."/>
      <w:lvlJc w:val="left"/>
      <w:pPr>
        <w:ind w:left="567" w:hanging="283"/>
      </w:pPr>
      <w:rPr>
        <w:rFonts w:hint="default"/>
      </w:rPr>
    </w:lvl>
    <w:lvl w:ilvl="2">
      <w:start w:val="1"/>
      <w:numFmt w:val="lowerRoman"/>
      <w:pStyle w:val="Tablenumberlistlevel3"/>
      <w:lvlText w:val="%3."/>
      <w:lvlJc w:val="left"/>
      <w:pPr>
        <w:ind w:left="851" w:hanging="284"/>
      </w:pPr>
      <w:rPr>
        <w:rFonts w:hint="default"/>
      </w:rPr>
    </w:lvl>
    <w:lvl w:ilvl="3">
      <w:start w:val="1"/>
      <w:numFmt w:val="decimal"/>
      <w:pStyle w:val="Tablenumberlistlevel4"/>
      <w:lvlText w:val="(%4)"/>
      <w:lvlJc w:val="left"/>
      <w:pPr>
        <w:ind w:left="1134" w:hanging="283"/>
      </w:pPr>
      <w:rPr>
        <w:rFonts w:hint="default"/>
      </w:rPr>
    </w:lvl>
    <w:lvl w:ilvl="4">
      <w:start w:val="1"/>
      <w:numFmt w:val="lowerLetter"/>
      <w:pStyle w:val="Tablenumberlistlevel5"/>
      <w:lvlText w:val="(%5)"/>
      <w:lvlJc w:val="left"/>
      <w:pPr>
        <w:ind w:left="1418" w:hanging="284"/>
      </w:pPr>
      <w:rPr>
        <w:rFonts w:hint="default"/>
      </w:rPr>
    </w:lvl>
    <w:lvl w:ilvl="5">
      <w:start w:val="1"/>
      <w:numFmt w:val="lowerRoman"/>
      <w:pStyle w:val="Tablenumberlistlevel6"/>
      <w:lvlText w:val="(%6)"/>
      <w:lvlJc w:val="left"/>
      <w:pPr>
        <w:ind w:left="1701" w:hanging="283"/>
      </w:pPr>
      <w:rPr>
        <w:rFonts w:hint="default"/>
      </w:rPr>
    </w:lvl>
    <w:lvl w:ilvl="6">
      <w:start w:val="1"/>
      <w:numFmt w:val="decimal"/>
      <w:pStyle w:val="Tablenumberlistlevel7"/>
      <w:lvlText w:val="%7."/>
      <w:lvlJc w:val="left"/>
      <w:pPr>
        <w:ind w:left="1985" w:hanging="284"/>
      </w:pPr>
      <w:rPr>
        <w:rFonts w:hint="default"/>
      </w:rPr>
    </w:lvl>
    <w:lvl w:ilvl="7">
      <w:start w:val="1"/>
      <w:numFmt w:val="lowerLetter"/>
      <w:pStyle w:val="Tablenumberlistlevel8"/>
      <w:lvlText w:val="%8."/>
      <w:lvlJc w:val="left"/>
      <w:pPr>
        <w:ind w:left="2268" w:hanging="283"/>
      </w:pPr>
      <w:rPr>
        <w:rFonts w:hint="default"/>
      </w:rPr>
    </w:lvl>
    <w:lvl w:ilvl="8">
      <w:start w:val="1"/>
      <w:numFmt w:val="lowerRoman"/>
      <w:pStyle w:val="Tablenumberlistlevel9"/>
      <w:lvlText w:val="%9."/>
      <w:lvlJc w:val="left"/>
      <w:pPr>
        <w:ind w:left="2552" w:hanging="284"/>
      </w:pPr>
      <w:rPr>
        <w:rFonts w:hint="default"/>
      </w:rPr>
    </w:lvl>
  </w:abstractNum>
  <w:abstractNum w:abstractNumId="21" w15:restartNumberingAfterBreak="0">
    <w:nsid w:val="1ACF294D"/>
    <w:multiLevelType w:val="hybridMultilevel"/>
    <w:tmpl w:val="4C9698B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B26429D"/>
    <w:multiLevelType w:val="multilevel"/>
    <w:tmpl w:val="3E5E177A"/>
    <w:name w:val="NTG Table Bullet List33222222222"/>
    <w:numStyleLink w:val="Tablenumberlist"/>
  </w:abstractNum>
  <w:abstractNum w:abstractNumId="23" w15:restartNumberingAfterBreak="0">
    <w:nsid w:val="1B5C5BE3"/>
    <w:multiLevelType w:val="hybridMultilevel"/>
    <w:tmpl w:val="462EBDD8"/>
    <w:lvl w:ilvl="0" w:tplc="FA52E4C0">
      <w:numFmt w:val="bullet"/>
      <w:lvlText w:val="-"/>
      <w:lvlJc w:val="left"/>
      <w:pPr>
        <w:ind w:left="720" w:hanging="360"/>
      </w:pPr>
      <w:rPr>
        <w:rFonts w:ascii="Lato" w:eastAsiaTheme="minorEastAsia" w:hAnsi="Lato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B86276C"/>
    <w:multiLevelType w:val="multilevel"/>
    <w:tmpl w:val="3928FD02"/>
    <w:name w:val="NTG Table Bullet List32223"/>
    <w:numStyleLink w:val="Bulletlist"/>
  </w:abstractNum>
  <w:abstractNum w:abstractNumId="25" w15:restartNumberingAfterBreak="0">
    <w:nsid w:val="1C2B5570"/>
    <w:multiLevelType w:val="multilevel"/>
    <w:tmpl w:val="F36AD9F6"/>
    <w:numStyleLink w:val="NTGTableList"/>
  </w:abstractNum>
  <w:abstractNum w:abstractNumId="26" w15:restartNumberingAfterBreak="0">
    <w:nsid w:val="1C731668"/>
    <w:multiLevelType w:val="hybridMultilevel"/>
    <w:tmpl w:val="9FF2716E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1D0744AE"/>
    <w:multiLevelType w:val="multilevel"/>
    <w:tmpl w:val="3E5E177A"/>
    <w:name w:val="NTG Table Bullet List3222322"/>
    <w:numStyleLink w:val="Tablenumberlist"/>
  </w:abstractNum>
  <w:abstractNum w:abstractNumId="28" w15:restartNumberingAfterBreak="0">
    <w:nsid w:val="1E264EE8"/>
    <w:multiLevelType w:val="hybridMultilevel"/>
    <w:tmpl w:val="A7142D9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1FF66575"/>
    <w:multiLevelType w:val="hybridMultilevel"/>
    <w:tmpl w:val="EED2A2D0"/>
    <w:lvl w:ilvl="0" w:tplc="5A64296E">
      <w:numFmt w:val="bullet"/>
      <w:lvlText w:val="-"/>
      <w:lvlJc w:val="left"/>
      <w:pPr>
        <w:ind w:left="720" w:hanging="360"/>
      </w:pPr>
      <w:rPr>
        <w:rFonts w:ascii="Lato" w:eastAsia="Calibri" w:hAnsi="Lato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06C0258"/>
    <w:multiLevelType w:val="multilevel"/>
    <w:tmpl w:val="277409E6"/>
    <w:lvl w:ilvl="0">
      <w:start w:val="1"/>
      <w:numFmt w:val="decimal"/>
      <w:lvlText w:val="%1."/>
      <w:lvlJc w:val="left"/>
      <w:pPr>
        <w:ind w:left="1022" w:hanging="454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305" w:hanging="454"/>
      </w:pPr>
      <w:rPr>
        <w:rFonts w:ascii="Symbol" w:hAnsi="Symbol" w:hint="default"/>
      </w:rPr>
    </w:lvl>
    <w:lvl w:ilvl="2">
      <w:start w:val="1"/>
      <w:numFmt w:val="lowerRoman"/>
      <w:lvlText w:val="%3."/>
      <w:lvlJc w:val="left"/>
      <w:pPr>
        <w:ind w:left="1759" w:hanging="45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213" w:hanging="45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667" w:hanging="45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121" w:hanging="45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575" w:hanging="45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029" w:hanging="45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4483" w:hanging="454"/>
      </w:pPr>
      <w:rPr>
        <w:rFonts w:hint="default"/>
      </w:rPr>
    </w:lvl>
  </w:abstractNum>
  <w:abstractNum w:abstractNumId="31" w15:restartNumberingAfterBreak="0">
    <w:nsid w:val="207F5B34"/>
    <w:multiLevelType w:val="hybridMultilevel"/>
    <w:tmpl w:val="6A2A5E1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22182E8A"/>
    <w:multiLevelType w:val="multilevel"/>
    <w:tmpl w:val="4E6AC8F6"/>
    <w:styleLink w:val="Numberlist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14" w:hanging="357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714"/>
        </w:tabs>
        <w:ind w:left="1071" w:hanging="35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072"/>
        </w:tabs>
        <w:ind w:left="1428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35"/>
        </w:tabs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786"/>
        </w:tabs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43"/>
        </w:tabs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00"/>
        </w:tabs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58"/>
        </w:tabs>
        <w:ind w:left="3213" w:hanging="357"/>
      </w:pPr>
      <w:rPr>
        <w:rFonts w:hint="default"/>
      </w:rPr>
    </w:lvl>
  </w:abstractNum>
  <w:abstractNum w:abstractNumId="33" w15:restartNumberingAfterBreak="0">
    <w:nsid w:val="233C7864"/>
    <w:multiLevelType w:val="hybridMultilevel"/>
    <w:tmpl w:val="EDB4986A"/>
    <w:lvl w:ilvl="0" w:tplc="0C090019">
      <w:start w:val="1"/>
      <w:numFmt w:val="lowerLetter"/>
      <w:lvlText w:val="%1."/>
      <w:lvlJc w:val="left"/>
      <w:pPr>
        <w:ind w:left="1077" w:hanging="360"/>
      </w:pPr>
    </w:lvl>
    <w:lvl w:ilvl="1" w:tplc="0C090019" w:tentative="1">
      <w:start w:val="1"/>
      <w:numFmt w:val="lowerLetter"/>
      <w:lvlText w:val="%2."/>
      <w:lvlJc w:val="left"/>
      <w:pPr>
        <w:ind w:left="1797" w:hanging="360"/>
      </w:pPr>
    </w:lvl>
    <w:lvl w:ilvl="2" w:tplc="0C09001B" w:tentative="1">
      <w:start w:val="1"/>
      <w:numFmt w:val="lowerRoman"/>
      <w:lvlText w:val="%3."/>
      <w:lvlJc w:val="right"/>
      <w:pPr>
        <w:ind w:left="2517" w:hanging="180"/>
      </w:pPr>
    </w:lvl>
    <w:lvl w:ilvl="3" w:tplc="0C09000F" w:tentative="1">
      <w:start w:val="1"/>
      <w:numFmt w:val="decimal"/>
      <w:lvlText w:val="%4."/>
      <w:lvlJc w:val="left"/>
      <w:pPr>
        <w:ind w:left="3237" w:hanging="360"/>
      </w:pPr>
    </w:lvl>
    <w:lvl w:ilvl="4" w:tplc="0C090019" w:tentative="1">
      <w:start w:val="1"/>
      <w:numFmt w:val="lowerLetter"/>
      <w:lvlText w:val="%5."/>
      <w:lvlJc w:val="left"/>
      <w:pPr>
        <w:ind w:left="3957" w:hanging="360"/>
      </w:pPr>
    </w:lvl>
    <w:lvl w:ilvl="5" w:tplc="0C09001B" w:tentative="1">
      <w:start w:val="1"/>
      <w:numFmt w:val="lowerRoman"/>
      <w:lvlText w:val="%6."/>
      <w:lvlJc w:val="right"/>
      <w:pPr>
        <w:ind w:left="4677" w:hanging="180"/>
      </w:pPr>
    </w:lvl>
    <w:lvl w:ilvl="6" w:tplc="0C09000F" w:tentative="1">
      <w:start w:val="1"/>
      <w:numFmt w:val="decimal"/>
      <w:lvlText w:val="%7."/>
      <w:lvlJc w:val="left"/>
      <w:pPr>
        <w:ind w:left="5397" w:hanging="360"/>
      </w:pPr>
    </w:lvl>
    <w:lvl w:ilvl="7" w:tplc="0C090019" w:tentative="1">
      <w:start w:val="1"/>
      <w:numFmt w:val="lowerLetter"/>
      <w:lvlText w:val="%8."/>
      <w:lvlJc w:val="left"/>
      <w:pPr>
        <w:ind w:left="6117" w:hanging="360"/>
      </w:pPr>
    </w:lvl>
    <w:lvl w:ilvl="8" w:tplc="0C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4" w15:restartNumberingAfterBreak="0">
    <w:nsid w:val="272E3F76"/>
    <w:multiLevelType w:val="multilevel"/>
    <w:tmpl w:val="3E5E177A"/>
    <w:name w:val="NTG Table Bullet List3322"/>
    <w:numStyleLink w:val="Tablenumberlist"/>
  </w:abstractNum>
  <w:abstractNum w:abstractNumId="35" w15:restartNumberingAfterBreak="0">
    <w:nsid w:val="27CE4608"/>
    <w:multiLevelType w:val="multilevel"/>
    <w:tmpl w:val="3E5E177A"/>
    <w:name w:val="NTG Table Bullet List33222"/>
    <w:numStyleLink w:val="Tablenumberlist"/>
  </w:abstractNum>
  <w:abstractNum w:abstractNumId="36" w15:restartNumberingAfterBreak="0">
    <w:nsid w:val="27D83E4D"/>
    <w:multiLevelType w:val="multilevel"/>
    <w:tmpl w:val="3928FD02"/>
    <w:numStyleLink w:val="Bulletlist"/>
  </w:abstractNum>
  <w:abstractNum w:abstractNumId="37" w15:restartNumberingAfterBreak="0">
    <w:nsid w:val="29DE5BA5"/>
    <w:multiLevelType w:val="hybridMultilevel"/>
    <w:tmpl w:val="2340AF9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A59584B"/>
    <w:multiLevelType w:val="multilevel"/>
    <w:tmpl w:val="F36AD9F6"/>
    <w:styleLink w:val="NTGTableList"/>
    <w:lvl w:ilvl="0">
      <w:start w:val="1"/>
      <w:numFmt w:val="bullet"/>
      <w:pStyle w:val="NTGTableBulletList1"/>
      <w:lvlText w:val=""/>
      <w:lvlJc w:val="left"/>
      <w:pPr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NTGTableBulletList2"/>
      <w:lvlText w:val="o"/>
      <w:lvlJc w:val="left"/>
      <w:pPr>
        <w:ind w:left="567" w:hanging="283"/>
      </w:pPr>
      <w:rPr>
        <w:rFonts w:ascii="Courier New" w:hAnsi="Courier New" w:hint="default"/>
      </w:rPr>
    </w:lvl>
    <w:lvl w:ilvl="2">
      <w:start w:val="1"/>
      <w:numFmt w:val="bullet"/>
      <w:pStyle w:val="NTGTableBulletList3"/>
      <w:lvlText w:val=""/>
      <w:lvlJc w:val="left"/>
      <w:pPr>
        <w:ind w:left="851" w:hanging="284"/>
      </w:pPr>
      <w:rPr>
        <w:rFonts w:ascii="Wingdings" w:hAnsi="Wingdings" w:hint="default"/>
      </w:rPr>
    </w:lvl>
    <w:lvl w:ilvl="3">
      <w:start w:val="1"/>
      <w:numFmt w:val="bullet"/>
      <w:pStyle w:val="NTGTableBulletList4"/>
      <w:lvlText w:val=""/>
      <w:lvlJc w:val="left"/>
      <w:pPr>
        <w:ind w:left="1134" w:hanging="283"/>
      </w:pPr>
      <w:rPr>
        <w:rFonts w:ascii="Wingdings" w:hAnsi="Wingdings" w:hint="default"/>
      </w:rPr>
    </w:lvl>
    <w:lvl w:ilvl="4">
      <w:start w:val="1"/>
      <w:numFmt w:val="bullet"/>
      <w:pStyle w:val="NTGTableBulletList5"/>
      <w:lvlText w:val=""/>
      <w:lvlJc w:val="left"/>
      <w:pPr>
        <w:ind w:left="1418" w:hanging="284"/>
      </w:pPr>
      <w:rPr>
        <w:rFonts w:ascii="Symbol" w:hAnsi="Symbol" w:hint="default"/>
      </w:rPr>
    </w:lvl>
    <w:lvl w:ilvl="5">
      <w:start w:val="1"/>
      <w:numFmt w:val="bullet"/>
      <w:pStyle w:val="NTGTableBulletList6"/>
      <w:lvlText w:val=""/>
      <w:lvlJc w:val="left"/>
      <w:pPr>
        <w:ind w:left="1701" w:hanging="283"/>
      </w:pPr>
      <w:rPr>
        <w:rFonts w:ascii="Symbol" w:hAnsi="Symbol" w:hint="default"/>
        <w:color w:val="auto"/>
      </w:rPr>
    </w:lvl>
    <w:lvl w:ilvl="6">
      <w:start w:val="1"/>
      <w:numFmt w:val="bullet"/>
      <w:pStyle w:val="NTGTableBulletList7"/>
      <w:lvlText w:val="o"/>
      <w:lvlJc w:val="left"/>
      <w:pPr>
        <w:ind w:left="1985" w:hanging="284"/>
      </w:pPr>
      <w:rPr>
        <w:rFonts w:ascii="Courier New" w:hAnsi="Courier New" w:hint="default"/>
        <w:color w:val="auto"/>
      </w:rPr>
    </w:lvl>
    <w:lvl w:ilvl="7">
      <w:start w:val="1"/>
      <w:numFmt w:val="bullet"/>
      <w:pStyle w:val="NTGTableBulletList8"/>
      <w:lvlText w:val=""/>
      <w:lvlJc w:val="left"/>
      <w:pPr>
        <w:ind w:left="2268" w:hanging="283"/>
      </w:pPr>
      <w:rPr>
        <w:rFonts w:ascii="Wingdings" w:hAnsi="Wingdings" w:hint="default"/>
        <w:color w:val="auto"/>
      </w:rPr>
    </w:lvl>
    <w:lvl w:ilvl="8">
      <w:start w:val="1"/>
      <w:numFmt w:val="bullet"/>
      <w:pStyle w:val="NTGTableBulletList9"/>
      <w:lvlText w:val=""/>
      <w:lvlJc w:val="left"/>
      <w:pPr>
        <w:ind w:left="2552" w:hanging="284"/>
      </w:pPr>
      <w:rPr>
        <w:rFonts w:ascii="Wingdings" w:hAnsi="Wingdings" w:hint="default"/>
        <w:color w:val="auto"/>
      </w:rPr>
    </w:lvl>
  </w:abstractNum>
  <w:abstractNum w:abstractNumId="39" w15:restartNumberingAfterBreak="0">
    <w:nsid w:val="2B3C5264"/>
    <w:multiLevelType w:val="multilevel"/>
    <w:tmpl w:val="8BE0B784"/>
    <w:lvl w:ilvl="0">
      <w:start w:val="1"/>
      <w:numFmt w:val="decimal"/>
      <w:lvlText w:val="%1."/>
      <w:lvlJc w:val="left"/>
      <w:pPr>
        <w:ind w:left="1022" w:hanging="454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5558" w:hanging="454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-1388" w:hanging="45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-1189" w:hanging="45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-735" w:hanging="45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-281" w:hanging="45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73" w:hanging="45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27" w:hanging="45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081" w:hanging="454"/>
      </w:pPr>
      <w:rPr>
        <w:rFonts w:hint="default"/>
      </w:rPr>
    </w:lvl>
  </w:abstractNum>
  <w:abstractNum w:abstractNumId="40" w15:restartNumberingAfterBreak="0">
    <w:nsid w:val="2D392732"/>
    <w:multiLevelType w:val="multilevel"/>
    <w:tmpl w:val="3E5E177A"/>
    <w:name w:val="NTG Table Bullet List322232"/>
    <w:styleLink w:val="Tablenumberlist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567" w:hanging="283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851" w:hanging="284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134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41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985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268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552" w:hanging="284"/>
      </w:pPr>
      <w:rPr>
        <w:rFonts w:hint="default"/>
      </w:rPr>
    </w:lvl>
  </w:abstractNum>
  <w:abstractNum w:abstractNumId="41" w15:restartNumberingAfterBreak="0">
    <w:nsid w:val="2E693641"/>
    <w:multiLevelType w:val="multilevel"/>
    <w:tmpl w:val="3E5E177A"/>
    <w:name w:val="NTG Table Bullet List33"/>
    <w:numStyleLink w:val="Tablenumberlist"/>
  </w:abstractNum>
  <w:abstractNum w:abstractNumId="42" w15:restartNumberingAfterBreak="0">
    <w:nsid w:val="2EF077BC"/>
    <w:multiLevelType w:val="multilevel"/>
    <w:tmpl w:val="0C78A7AC"/>
    <w:name w:val="NTG Table Bullet List33222222222222222222"/>
    <w:numStyleLink w:val="Tablebulletlist"/>
  </w:abstractNum>
  <w:abstractNum w:abstractNumId="43" w15:restartNumberingAfterBreak="0">
    <w:nsid w:val="303D566B"/>
    <w:multiLevelType w:val="hybridMultilevel"/>
    <w:tmpl w:val="1EE203C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32DF44DA"/>
    <w:multiLevelType w:val="multilevel"/>
    <w:tmpl w:val="3E5E177A"/>
    <w:name w:val="NTG Table Bullet List3222323"/>
    <w:numStyleLink w:val="Tablenumberlist"/>
  </w:abstractNum>
  <w:abstractNum w:abstractNumId="45" w15:restartNumberingAfterBreak="0">
    <w:nsid w:val="33DB14EA"/>
    <w:multiLevelType w:val="hybridMultilevel"/>
    <w:tmpl w:val="FAAC5902"/>
    <w:lvl w:ilvl="0" w:tplc="0C09001B">
      <w:start w:val="1"/>
      <w:numFmt w:val="lowerRoman"/>
      <w:lvlText w:val="%1."/>
      <w:lvlJc w:val="right"/>
      <w:pPr>
        <w:ind w:left="1429" w:hanging="360"/>
      </w:pPr>
    </w:lvl>
    <w:lvl w:ilvl="1" w:tplc="0C090019" w:tentative="1">
      <w:start w:val="1"/>
      <w:numFmt w:val="lowerLetter"/>
      <w:lvlText w:val="%2."/>
      <w:lvlJc w:val="left"/>
      <w:pPr>
        <w:ind w:left="2149" w:hanging="360"/>
      </w:pPr>
    </w:lvl>
    <w:lvl w:ilvl="2" w:tplc="0C09001B" w:tentative="1">
      <w:start w:val="1"/>
      <w:numFmt w:val="lowerRoman"/>
      <w:lvlText w:val="%3."/>
      <w:lvlJc w:val="right"/>
      <w:pPr>
        <w:ind w:left="2869" w:hanging="180"/>
      </w:pPr>
    </w:lvl>
    <w:lvl w:ilvl="3" w:tplc="0C09000F" w:tentative="1">
      <w:start w:val="1"/>
      <w:numFmt w:val="decimal"/>
      <w:lvlText w:val="%4."/>
      <w:lvlJc w:val="left"/>
      <w:pPr>
        <w:ind w:left="3589" w:hanging="360"/>
      </w:pPr>
    </w:lvl>
    <w:lvl w:ilvl="4" w:tplc="0C090019" w:tentative="1">
      <w:start w:val="1"/>
      <w:numFmt w:val="lowerLetter"/>
      <w:lvlText w:val="%5."/>
      <w:lvlJc w:val="left"/>
      <w:pPr>
        <w:ind w:left="4309" w:hanging="360"/>
      </w:pPr>
    </w:lvl>
    <w:lvl w:ilvl="5" w:tplc="0C09001B" w:tentative="1">
      <w:start w:val="1"/>
      <w:numFmt w:val="lowerRoman"/>
      <w:lvlText w:val="%6."/>
      <w:lvlJc w:val="right"/>
      <w:pPr>
        <w:ind w:left="5029" w:hanging="180"/>
      </w:pPr>
    </w:lvl>
    <w:lvl w:ilvl="6" w:tplc="0C09000F" w:tentative="1">
      <w:start w:val="1"/>
      <w:numFmt w:val="decimal"/>
      <w:lvlText w:val="%7."/>
      <w:lvlJc w:val="left"/>
      <w:pPr>
        <w:ind w:left="5749" w:hanging="360"/>
      </w:pPr>
    </w:lvl>
    <w:lvl w:ilvl="7" w:tplc="0C090019" w:tentative="1">
      <w:start w:val="1"/>
      <w:numFmt w:val="lowerLetter"/>
      <w:lvlText w:val="%8."/>
      <w:lvlJc w:val="left"/>
      <w:pPr>
        <w:ind w:left="6469" w:hanging="360"/>
      </w:pPr>
    </w:lvl>
    <w:lvl w:ilvl="8" w:tplc="0C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6" w15:restartNumberingAfterBreak="0">
    <w:nsid w:val="3506565D"/>
    <w:multiLevelType w:val="hybridMultilevel"/>
    <w:tmpl w:val="88D6F8D4"/>
    <w:lvl w:ilvl="0" w:tplc="AAA27E44">
      <w:numFmt w:val="bullet"/>
      <w:lvlText w:val="-"/>
      <w:lvlJc w:val="left"/>
      <w:pPr>
        <w:ind w:left="720" w:hanging="360"/>
      </w:pPr>
      <w:rPr>
        <w:rFonts w:ascii="Lato" w:eastAsia="Calibri" w:hAnsi="Lato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365F1189"/>
    <w:multiLevelType w:val="hybridMultilevel"/>
    <w:tmpl w:val="C930DBD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36744DFA"/>
    <w:multiLevelType w:val="multilevel"/>
    <w:tmpl w:val="3928FD02"/>
    <w:styleLink w:val="Bulletlist"/>
    <w:lvl w:ilvl="0">
      <w:start w:val="1"/>
      <w:numFmt w:val="bullet"/>
      <w:pStyle w:val="ListBullet"/>
      <w:lvlText w:val=""/>
      <w:lvlJc w:val="left"/>
      <w:pPr>
        <w:ind w:left="357" w:hanging="357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o"/>
      <w:lvlJc w:val="left"/>
      <w:pPr>
        <w:ind w:left="714" w:hanging="357"/>
      </w:pPr>
      <w:rPr>
        <w:rFonts w:ascii="Courier New" w:hAnsi="Courier New" w:hint="default"/>
      </w:rPr>
    </w:lvl>
    <w:lvl w:ilvl="2">
      <w:start w:val="1"/>
      <w:numFmt w:val="bullet"/>
      <w:pStyle w:val="ListBullet3"/>
      <w:lvlText w:val=""/>
      <w:lvlJc w:val="left"/>
      <w:pPr>
        <w:ind w:left="1071" w:hanging="357"/>
      </w:pPr>
      <w:rPr>
        <w:rFonts w:ascii="Wingdings" w:hAnsi="Wingdings" w:hint="default"/>
      </w:rPr>
    </w:lvl>
    <w:lvl w:ilvl="3">
      <w:start w:val="1"/>
      <w:numFmt w:val="bullet"/>
      <w:pStyle w:val="ListBullet4"/>
      <w:lvlText w:val=""/>
      <w:lvlJc w:val="left"/>
      <w:pPr>
        <w:ind w:left="1428" w:hanging="357"/>
      </w:pPr>
      <w:rPr>
        <w:rFonts w:ascii="Symbol" w:hAnsi="Symbol" w:hint="default"/>
      </w:rPr>
    </w:lvl>
    <w:lvl w:ilvl="4">
      <w:start w:val="1"/>
      <w:numFmt w:val="bullet"/>
      <w:pStyle w:val="ListBullet5"/>
      <w:lvlText w:val="o"/>
      <w:lvlJc w:val="left"/>
      <w:pPr>
        <w:ind w:left="1785" w:hanging="35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2142" w:hanging="35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2499" w:hanging="35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856" w:hanging="35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3213" w:hanging="357"/>
      </w:pPr>
      <w:rPr>
        <w:rFonts w:ascii="Wingdings" w:hAnsi="Wingdings" w:hint="default"/>
      </w:rPr>
    </w:lvl>
  </w:abstractNum>
  <w:abstractNum w:abstractNumId="49" w15:restartNumberingAfterBreak="0">
    <w:nsid w:val="3BE615C9"/>
    <w:multiLevelType w:val="multilevel"/>
    <w:tmpl w:val="2C2AC3E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121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6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1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40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2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75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60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096" w:hanging="1800"/>
      </w:pPr>
      <w:rPr>
        <w:rFonts w:hint="default"/>
      </w:rPr>
    </w:lvl>
  </w:abstractNum>
  <w:abstractNum w:abstractNumId="50" w15:restartNumberingAfterBreak="0">
    <w:nsid w:val="3BE61945"/>
    <w:multiLevelType w:val="multilevel"/>
    <w:tmpl w:val="3928FD02"/>
    <w:name w:val="NTG Table Bullet List332222222222222222"/>
    <w:numStyleLink w:val="Bulletlist"/>
  </w:abstractNum>
  <w:abstractNum w:abstractNumId="51" w15:restartNumberingAfterBreak="0">
    <w:nsid w:val="418B4474"/>
    <w:multiLevelType w:val="multilevel"/>
    <w:tmpl w:val="4E6AC8F6"/>
    <w:lvl w:ilvl="0">
      <w:start w:val="1"/>
      <w:numFmt w:val="decimal"/>
      <w:lvlText w:val="%1."/>
      <w:lvlJc w:val="left"/>
      <w:pPr>
        <w:ind w:left="2768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25" w:hanging="357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714"/>
        </w:tabs>
        <w:ind w:left="1071" w:hanging="35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072"/>
        </w:tabs>
        <w:ind w:left="1428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35"/>
        </w:tabs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786"/>
        </w:tabs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43"/>
        </w:tabs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00"/>
        </w:tabs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58"/>
        </w:tabs>
        <w:ind w:left="3213" w:hanging="357"/>
      </w:pPr>
      <w:rPr>
        <w:rFonts w:hint="default"/>
      </w:rPr>
    </w:lvl>
  </w:abstractNum>
  <w:abstractNum w:abstractNumId="52" w15:restartNumberingAfterBreak="0">
    <w:nsid w:val="421261AF"/>
    <w:multiLevelType w:val="hybridMultilevel"/>
    <w:tmpl w:val="9D4E3024"/>
    <w:lvl w:ilvl="0" w:tplc="0C09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442578C2"/>
    <w:multiLevelType w:val="hybridMultilevel"/>
    <w:tmpl w:val="BF6E502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4662595C"/>
    <w:multiLevelType w:val="hybridMultilevel"/>
    <w:tmpl w:val="EBF49956"/>
    <w:lvl w:ilvl="0" w:tplc="6C9C2884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48262DB0"/>
    <w:multiLevelType w:val="hybridMultilevel"/>
    <w:tmpl w:val="FA1241A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48C43A7C"/>
    <w:multiLevelType w:val="hybridMultilevel"/>
    <w:tmpl w:val="E45671C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495749C3"/>
    <w:multiLevelType w:val="hybridMultilevel"/>
    <w:tmpl w:val="042EC2E0"/>
    <w:lvl w:ilvl="0" w:tplc="0C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49FD3A20"/>
    <w:multiLevelType w:val="multilevel"/>
    <w:tmpl w:val="3E5E177A"/>
    <w:name w:val="NTG Table Bullet List3322222222222"/>
    <w:numStyleLink w:val="Tablenumberlist"/>
  </w:abstractNum>
  <w:abstractNum w:abstractNumId="59" w15:restartNumberingAfterBreak="0">
    <w:nsid w:val="4BB76081"/>
    <w:multiLevelType w:val="multilevel"/>
    <w:tmpl w:val="0C78A7AC"/>
    <w:styleLink w:val="Tablebulletlist"/>
    <w:lvl w:ilvl="0">
      <w:start w:val="1"/>
      <w:numFmt w:val="bullet"/>
      <w:pStyle w:val="Tablebulletlistlevel1"/>
      <w:lvlText w:val=""/>
      <w:lvlJc w:val="left"/>
      <w:pPr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Tablebulletlistlevel2"/>
      <w:lvlText w:val="o"/>
      <w:lvlJc w:val="left"/>
      <w:pPr>
        <w:ind w:left="567" w:hanging="283"/>
      </w:pPr>
      <w:rPr>
        <w:rFonts w:ascii="Courier New" w:hAnsi="Courier New" w:hint="default"/>
      </w:rPr>
    </w:lvl>
    <w:lvl w:ilvl="2">
      <w:start w:val="1"/>
      <w:numFmt w:val="bullet"/>
      <w:pStyle w:val="Tablebulletlistlevel3"/>
      <w:lvlText w:val=""/>
      <w:lvlJc w:val="left"/>
      <w:pPr>
        <w:ind w:left="851" w:hanging="284"/>
      </w:pPr>
      <w:rPr>
        <w:rFonts w:ascii="Wingdings" w:hAnsi="Wingdings" w:hint="default"/>
        <w:color w:val="auto"/>
      </w:rPr>
    </w:lvl>
    <w:lvl w:ilvl="3">
      <w:start w:val="1"/>
      <w:numFmt w:val="bullet"/>
      <w:pStyle w:val="Tablebulletlistlevel4"/>
      <w:lvlText w:val=""/>
      <w:lvlJc w:val="left"/>
      <w:pPr>
        <w:ind w:left="1134" w:hanging="283"/>
      </w:pPr>
      <w:rPr>
        <w:rFonts w:ascii="Wingdings" w:hAnsi="Wingdings" w:hint="default"/>
        <w:color w:val="auto"/>
      </w:rPr>
    </w:lvl>
    <w:lvl w:ilvl="4">
      <w:start w:val="1"/>
      <w:numFmt w:val="bullet"/>
      <w:pStyle w:val="Tablebulletlistlevel5"/>
      <w:lvlText w:val=""/>
      <w:lvlJc w:val="left"/>
      <w:pPr>
        <w:ind w:left="1418" w:hanging="284"/>
      </w:pPr>
      <w:rPr>
        <w:rFonts w:ascii="Symbol" w:hAnsi="Symbol" w:hint="default"/>
        <w:color w:val="auto"/>
      </w:rPr>
    </w:lvl>
    <w:lvl w:ilvl="5">
      <w:start w:val="1"/>
      <w:numFmt w:val="bullet"/>
      <w:pStyle w:val="Tablebulletlistlevel6"/>
      <w:lvlText w:val=""/>
      <w:lvlJc w:val="left"/>
      <w:pPr>
        <w:ind w:left="1701" w:hanging="283"/>
      </w:pPr>
      <w:rPr>
        <w:rFonts w:ascii="Symbol" w:hAnsi="Symbol" w:hint="default"/>
        <w:color w:val="auto"/>
      </w:rPr>
    </w:lvl>
    <w:lvl w:ilvl="6">
      <w:start w:val="1"/>
      <w:numFmt w:val="bullet"/>
      <w:pStyle w:val="Tablebulletlistlevel7"/>
      <w:lvlText w:val="o"/>
      <w:lvlJc w:val="left"/>
      <w:pPr>
        <w:ind w:left="1985" w:hanging="284"/>
      </w:pPr>
      <w:rPr>
        <w:rFonts w:ascii="Courier New" w:hAnsi="Courier New" w:hint="default"/>
        <w:color w:val="auto"/>
      </w:rPr>
    </w:lvl>
    <w:lvl w:ilvl="7">
      <w:start w:val="1"/>
      <w:numFmt w:val="bullet"/>
      <w:pStyle w:val="Tablebulletlistlevel8"/>
      <w:lvlText w:val=""/>
      <w:lvlJc w:val="left"/>
      <w:pPr>
        <w:ind w:left="2268" w:hanging="283"/>
      </w:pPr>
      <w:rPr>
        <w:rFonts w:ascii="Wingdings" w:hAnsi="Wingdings" w:hint="default"/>
        <w:color w:val="auto"/>
      </w:rPr>
    </w:lvl>
    <w:lvl w:ilvl="8">
      <w:start w:val="1"/>
      <w:numFmt w:val="bullet"/>
      <w:pStyle w:val="Tablebulletlistlevel9"/>
      <w:lvlText w:val=""/>
      <w:lvlJc w:val="left"/>
      <w:pPr>
        <w:ind w:left="2552" w:hanging="284"/>
      </w:pPr>
      <w:rPr>
        <w:rFonts w:ascii="Wingdings" w:hAnsi="Wingdings" w:hint="default"/>
        <w:color w:val="auto"/>
      </w:rPr>
    </w:lvl>
  </w:abstractNum>
  <w:abstractNum w:abstractNumId="60" w15:restartNumberingAfterBreak="0">
    <w:nsid w:val="4D5634AF"/>
    <w:multiLevelType w:val="multilevel"/>
    <w:tmpl w:val="2BBEA3BA"/>
    <w:name w:val="NTG Table Bullet List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"/>
      <w:lvlJc w:val="left"/>
      <w:pPr>
        <w:ind w:left="1440" w:hanging="360"/>
      </w:pPr>
      <w:rPr>
        <w:rFonts w:ascii="Wingdings" w:hAnsi="Wingdings" w:hint="default"/>
      </w:rPr>
    </w:lvl>
    <w:lvl w:ilvl="4">
      <w:start w:val="1"/>
      <w:numFmt w:val="bullet"/>
      <w:lvlText w:val="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  <w:color w:val="auto"/>
      </w:rPr>
    </w:lvl>
    <w:lvl w:ilvl="7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  <w:color w:val="auto"/>
      </w:rPr>
    </w:lvl>
    <w:lvl w:ilvl="8">
      <w:start w:val="1"/>
      <w:numFmt w:val="bullet"/>
      <w:lvlText w:val=""/>
      <w:lvlJc w:val="left"/>
      <w:pPr>
        <w:ind w:left="3240" w:hanging="360"/>
      </w:pPr>
      <w:rPr>
        <w:rFonts w:ascii="Wingdings" w:hAnsi="Wingdings" w:hint="default"/>
        <w:color w:val="auto"/>
      </w:rPr>
    </w:lvl>
  </w:abstractNum>
  <w:abstractNum w:abstractNumId="61" w15:restartNumberingAfterBreak="0">
    <w:nsid w:val="4D90555D"/>
    <w:multiLevelType w:val="multilevel"/>
    <w:tmpl w:val="4E6AC8F6"/>
    <w:styleLink w:val="NTGStandardNumList"/>
    <w:lvl w:ilvl="0">
      <w:start w:val="1"/>
      <w:numFmt w:val="decimal"/>
      <w:lvlText w:val="%1."/>
      <w:lvlJc w:val="left"/>
      <w:pPr>
        <w:ind w:left="2768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25" w:hanging="357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714"/>
        </w:tabs>
        <w:ind w:left="1071" w:hanging="35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072"/>
        </w:tabs>
        <w:ind w:left="1428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35"/>
        </w:tabs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786"/>
        </w:tabs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43"/>
        </w:tabs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00"/>
        </w:tabs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58"/>
        </w:tabs>
        <w:ind w:left="3213" w:hanging="357"/>
      </w:pPr>
      <w:rPr>
        <w:rFonts w:hint="default"/>
      </w:rPr>
    </w:lvl>
  </w:abstractNum>
  <w:abstractNum w:abstractNumId="62" w15:restartNumberingAfterBreak="0">
    <w:nsid w:val="4E084FF5"/>
    <w:multiLevelType w:val="hybridMultilevel"/>
    <w:tmpl w:val="5768B492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4E20744F"/>
    <w:multiLevelType w:val="hybridMultilevel"/>
    <w:tmpl w:val="0C628F70"/>
    <w:lvl w:ilvl="0" w:tplc="0C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9001B">
      <w:start w:val="1"/>
      <w:numFmt w:val="lowerRoman"/>
      <w:lvlText w:val="%2."/>
      <w:lvlJc w:val="righ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516D7B5B"/>
    <w:multiLevelType w:val="hybridMultilevel"/>
    <w:tmpl w:val="2A4C0176"/>
    <w:lvl w:ilvl="0" w:tplc="732E0CA0">
      <w:start w:val="4"/>
      <w:numFmt w:val="decimal"/>
      <w:lvlText w:val="%1.1"/>
      <w:lvlJc w:val="left"/>
      <w:pPr>
        <w:ind w:left="928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648" w:hanging="360"/>
      </w:pPr>
    </w:lvl>
    <w:lvl w:ilvl="2" w:tplc="0C09001B" w:tentative="1">
      <w:start w:val="1"/>
      <w:numFmt w:val="lowerRoman"/>
      <w:lvlText w:val="%3."/>
      <w:lvlJc w:val="right"/>
      <w:pPr>
        <w:ind w:left="2368" w:hanging="180"/>
      </w:pPr>
    </w:lvl>
    <w:lvl w:ilvl="3" w:tplc="0C09000F" w:tentative="1">
      <w:start w:val="1"/>
      <w:numFmt w:val="decimal"/>
      <w:lvlText w:val="%4."/>
      <w:lvlJc w:val="left"/>
      <w:pPr>
        <w:ind w:left="3088" w:hanging="360"/>
      </w:pPr>
    </w:lvl>
    <w:lvl w:ilvl="4" w:tplc="0C090019" w:tentative="1">
      <w:start w:val="1"/>
      <w:numFmt w:val="lowerLetter"/>
      <w:lvlText w:val="%5."/>
      <w:lvlJc w:val="left"/>
      <w:pPr>
        <w:ind w:left="3808" w:hanging="360"/>
      </w:pPr>
    </w:lvl>
    <w:lvl w:ilvl="5" w:tplc="0C09001B" w:tentative="1">
      <w:start w:val="1"/>
      <w:numFmt w:val="lowerRoman"/>
      <w:lvlText w:val="%6."/>
      <w:lvlJc w:val="right"/>
      <w:pPr>
        <w:ind w:left="4528" w:hanging="180"/>
      </w:pPr>
    </w:lvl>
    <w:lvl w:ilvl="6" w:tplc="0C09000F" w:tentative="1">
      <w:start w:val="1"/>
      <w:numFmt w:val="decimal"/>
      <w:lvlText w:val="%7."/>
      <w:lvlJc w:val="left"/>
      <w:pPr>
        <w:ind w:left="5248" w:hanging="360"/>
      </w:pPr>
    </w:lvl>
    <w:lvl w:ilvl="7" w:tplc="0C090019" w:tentative="1">
      <w:start w:val="1"/>
      <w:numFmt w:val="lowerLetter"/>
      <w:lvlText w:val="%8."/>
      <w:lvlJc w:val="left"/>
      <w:pPr>
        <w:ind w:left="5968" w:hanging="360"/>
      </w:pPr>
    </w:lvl>
    <w:lvl w:ilvl="8" w:tplc="0C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5" w15:restartNumberingAfterBreak="0">
    <w:nsid w:val="53842BC6"/>
    <w:multiLevelType w:val="multilevel"/>
    <w:tmpl w:val="0C78A7AC"/>
    <w:numStyleLink w:val="Tablebulletlist"/>
  </w:abstractNum>
  <w:abstractNum w:abstractNumId="66" w15:restartNumberingAfterBreak="0">
    <w:nsid w:val="54D23F9E"/>
    <w:multiLevelType w:val="multilevel"/>
    <w:tmpl w:val="2BBEA3BA"/>
    <w:name w:val="NTG Table Bullet List3222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"/>
      <w:lvlJc w:val="left"/>
      <w:pPr>
        <w:ind w:left="1440" w:hanging="360"/>
      </w:pPr>
      <w:rPr>
        <w:rFonts w:ascii="Wingdings" w:hAnsi="Wingdings" w:hint="default"/>
      </w:rPr>
    </w:lvl>
    <w:lvl w:ilvl="4">
      <w:start w:val="1"/>
      <w:numFmt w:val="bullet"/>
      <w:lvlText w:val="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  <w:color w:val="auto"/>
      </w:rPr>
    </w:lvl>
    <w:lvl w:ilvl="7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  <w:color w:val="auto"/>
      </w:rPr>
    </w:lvl>
    <w:lvl w:ilvl="8">
      <w:start w:val="1"/>
      <w:numFmt w:val="bullet"/>
      <w:lvlText w:val=""/>
      <w:lvlJc w:val="left"/>
      <w:pPr>
        <w:ind w:left="3240" w:hanging="360"/>
      </w:pPr>
      <w:rPr>
        <w:rFonts w:ascii="Wingdings" w:hAnsi="Wingdings" w:hint="default"/>
        <w:color w:val="auto"/>
      </w:rPr>
    </w:lvl>
  </w:abstractNum>
  <w:abstractNum w:abstractNumId="67" w15:restartNumberingAfterBreak="0">
    <w:nsid w:val="55B53F9E"/>
    <w:multiLevelType w:val="hybridMultilevel"/>
    <w:tmpl w:val="97841AF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56DA2CAE"/>
    <w:multiLevelType w:val="multilevel"/>
    <w:tmpl w:val="3E5E177A"/>
    <w:name w:val="NTG Table Bullet List332222222222222"/>
    <w:numStyleLink w:val="Tablenumberlist"/>
  </w:abstractNum>
  <w:abstractNum w:abstractNumId="69" w15:restartNumberingAfterBreak="0">
    <w:nsid w:val="583359D9"/>
    <w:multiLevelType w:val="multilevel"/>
    <w:tmpl w:val="3E5E177A"/>
    <w:name w:val="NTG Table Bullet List332222222"/>
    <w:numStyleLink w:val="Tablenumberlist"/>
  </w:abstractNum>
  <w:abstractNum w:abstractNumId="70" w15:restartNumberingAfterBreak="0">
    <w:nsid w:val="5A71612A"/>
    <w:multiLevelType w:val="hybridMultilevel"/>
    <w:tmpl w:val="D8C6B056"/>
    <w:lvl w:ilvl="0" w:tplc="FA52E4C0">
      <w:numFmt w:val="bullet"/>
      <w:lvlText w:val="-"/>
      <w:lvlJc w:val="left"/>
      <w:pPr>
        <w:ind w:left="720" w:hanging="360"/>
      </w:pPr>
      <w:rPr>
        <w:rFonts w:ascii="Lato" w:eastAsiaTheme="minorEastAsia" w:hAnsi="Lato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5B9A5FFE"/>
    <w:multiLevelType w:val="multilevel"/>
    <w:tmpl w:val="0C78A7AC"/>
    <w:name w:val="NTG Table Bullet List33222222222222"/>
    <w:numStyleLink w:val="Tablebulletlist"/>
  </w:abstractNum>
  <w:abstractNum w:abstractNumId="72" w15:restartNumberingAfterBreak="0">
    <w:nsid w:val="5D014AB1"/>
    <w:multiLevelType w:val="hybridMultilevel"/>
    <w:tmpl w:val="4080E2B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5D444259"/>
    <w:multiLevelType w:val="multilevel"/>
    <w:tmpl w:val="0C78A7AC"/>
    <w:name w:val="NTG Table Bullet List332222"/>
    <w:numStyleLink w:val="Tablebulletlist"/>
  </w:abstractNum>
  <w:abstractNum w:abstractNumId="74" w15:restartNumberingAfterBreak="0">
    <w:nsid w:val="657B75A5"/>
    <w:multiLevelType w:val="multilevel"/>
    <w:tmpl w:val="2C2AC3E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121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6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1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40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2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75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60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096" w:hanging="1800"/>
      </w:pPr>
      <w:rPr>
        <w:rFonts w:hint="default"/>
      </w:rPr>
    </w:lvl>
  </w:abstractNum>
  <w:abstractNum w:abstractNumId="75" w15:restartNumberingAfterBreak="0">
    <w:nsid w:val="660940E5"/>
    <w:multiLevelType w:val="hybridMultilevel"/>
    <w:tmpl w:val="0C628F70"/>
    <w:lvl w:ilvl="0" w:tplc="0C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9001B">
      <w:start w:val="1"/>
      <w:numFmt w:val="lowerRoman"/>
      <w:lvlText w:val="%2."/>
      <w:lvlJc w:val="righ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69262556"/>
    <w:multiLevelType w:val="multilevel"/>
    <w:tmpl w:val="3E5E177A"/>
    <w:name w:val="NTG Table Bullet List3322222222222222"/>
    <w:numStyleLink w:val="Tablenumberlist"/>
  </w:abstractNum>
  <w:abstractNum w:abstractNumId="77" w15:restartNumberingAfterBreak="0">
    <w:nsid w:val="69373B5D"/>
    <w:multiLevelType w:val="hybridMultilevel"/>
    <w:tmpl w:val="54665FF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720570A0"/>
    <w:multiLevelType w:val="hybridMultilevel"/>
    <w:tmpl w:val="F836E5A2"/>
    <w:lvl w:ilvl="0" w:tplc="0C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7453664D"/>
    <w:multiLevelType w:val="multilevel"/>
    <w:tmpl w:val="0C78A7AC"/>
    <w:name w:val="NTG Table Bullet List3322222222222222222"/>
    <w:numStyleLink w:val="Tablebulletlist"/>
  </w:abstractNum>
  <w:abstractNum w:abstractNumId="80" w15:restartNumberingAfterBreak="0">
    <w:nsid w:val="76141D1E"/>
    <w:multiLevelType w:val="multilevel"/>
    <w:tmpl w:val="0C78A7AC"/>
    <w:name w:val="NTG Table Bullet List332222222222"/>
    <w:numStyleLink w:val="Tablebulletlist"/>
  </w:abstractNum>
  <w:abstractNum w:abstractNumId="81" w15:restartNumberingAfterBreak="0">
    <w:nsid w:val="79503C9D"/>
    <w:multiLevelType w:val="hybridMultilevel"/>
    <w:tmpl w:val="1EF646C4"/>
    <w:lvl w:ilvl="0" w:tplc="0C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2" w15:restartNumberingAfterBreak="0">
    <w:nsid w:val="79CC6470"/>
    <w:multiLevelType w:val="multilevel"/>
    <w:tmpl w:val="0D62A852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83" w15:restartNumberingAfterBreak="0">
    <w:nsid w:val="7AFD144E"/>
    <w:multiLevelType w:val="hybridMultilevel"/>
    <w:tmpl w:val="4BC41CD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7CBA3E77"/>
    <w:multiLevelType w:val="hybridMultilevel"/>
    <w:tmpl w:val="F6BE87B6"/>
    <w:lvl w:ilvl="0" w:tplc="CB94AB1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7D4D35CC"/>
    <w:multiLevelType w:val="hybridMultilevel"/>
    <w:tmpl w:val="16C4E6D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7DD22235"/>
    <w:multiLevelType w:val="multilevel"/>
    <w:tmpl w:val="2C2AC3E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121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6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1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40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2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75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60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096" w:hanging="1800"/>
      </w:pPr>
      <w:rPr>
        <w:rFonts w:hint="default"/>
      </w:rPr>
    </w:lvl>
  </w:abstractNum>
  <w:abstractNum w:abstractNumId="87" w15:restartNumberingAfterBreak="0">
    <w:nsid w:val="7EB377EB"/>
    <w:multiLevelType w:val="multilevel"/>
    <w:tmpl w:val="2BBEA3BA"/>
    <w:name w:val="NTG Table Bullet List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"/>
      <w:lvlJc w:val="left"/>
      <w:pPr>
        <w:ind w:left="1440" w:hanging="360"/>
      </w:pPr>
      <w:rPr>
        <w:rFonts w:ascii="Wingdings" w:hAnsi="Wingdings" w:hint="default"/>
      </w:rPr>
    </w:lvl>
    <w:lvl w:ilvl="4">
      <w:start w:val="1"/>
      <w:numFmt w:val="bullet"/>
      <w:lvlText w:val="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  <w:color w:val="auto"/>
      </w:rPr>
    </w:lvl>
    <w:lvl w:ilvl="7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  <w:color w:val="auto"/>
      </w:rPr>
    </w:lvl>
    <w:lvl w:ilvl="8">
      <w:start w:val="1"/>
      <w:numFmt w:val="bullet"/>
      <w:lvlText w:val=""/>
      <w:lvlJc w:val="left"/>
      <w:pPr>
        <w:ind w:left="3240" w:hanging="360"/>
      </w:pPr>
      <w:rPr>
        <w:rFonts w:ascii="Wingdings" w:hAnsi="Wingdings" w:hint="default"/>
        <w:color w:val="auto"/>
      </w:rPr>
    </w:lvl>
  </w:abstractNum>
  <w:abstractNum w:abstractNumId="88" w15:restartNumberingAfterBreak="0">
    <w:nsid w:val="7FBC1511"/>
    <w:multiLevelType w:val="multilevel"/>
    <w:tmpl w:val="0BA072B2"/>
    <w:lvl w:ilvl="0">
      <w:start w:val="1"/>
      <w:numFmt w:val="decimal"/>
      <w:lvlText w:val="%1."/>
      <w:lvlJc w:val="left"/>
      <w:pPr>
        <w:ind w:left="1022" w:hanging="45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05" w:hanging="454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759" w:hanging="45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213" w:hanging="45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667" w:hanging="45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121" w:hanging="45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575" w:hanging="45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029" w:hanging="45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4483" w:hanging="454"/>
      </w:pPr>
      <w:rPr>
        <w:rFonts w:hint="default"/>
      </w:rPr>
    </w:lvl>
  </w:abstractNum>
  <w:num w:numId="1">
    <w:abstractNumId w:val="48"/>
  </w:num>
  <w:num w:numId="2">
    <w:abstractNumId w:val="32"/>
  </w:num>
  <w:num w:numId="3">
    <w:abstractNumId w:val="82"/>
  </w:num>
  <w:num w:numId="4">
    <w:abstractNumId w:val="59"/>
  </w:num>
  <w:num w:numId="5">
    <w:abstractNumId w:val="40"/>
  </w:num>
  <w:num w:numId="6">
    <w:abstractNumId w:val="20"/>
  </w:num>
  <w:num w:numId="7">
    <w:abstractNumId w:val="65"/>
  </w:num>
  <w:num w:numId="8">
    <w:abstractNumId w:val="36"/>
  </w:num>
  <w:num w:numId="9">
    <w:abstractNumId w:val="78"/>
  </w:num>
  <w:num w:numId="10">
    <w:abstractNumId w:val="62"/>
  </w:num>
  <w:num w:numId="11">
    <w:abstractNumId w:val="52"/>
  </w:num>
  <w:num w:numId="12">
    <w:abstractNumId w:val="61"/>
  </w:num>
  <w:num w:numId="13">
    <w:abstractNumId w:val="51"/>
  </w:num>
  <w:num w:numId="14">
    <w:abstractNumId w:val="72"/>
  </w:num>
  <w:num w:numId="15">
    <w:abstractNumId w:val="0"/>
  </w:num>
  <w:num w:numId="16">
    <w:abstractNumId w:val="17"/>
  </w:num>
  <w:num w:numId="17">
    <w:abstractNumId w:val="81"/>
  </w:num>
  <w:num w:numId="18">
    <w:abstractNumId w:val="14"/>
  </w:num>
  <w:num w:numId="19">
    <w:abstractNumId w:val="21"/>
  </w:num>
  <w:num w:numId="20">
    <w:abstractNumId w:val="77"/>
  </w:num>
  <w:num w:numId="21">
    <w:abstractNumId w:val="38"/>
  </w:num>
  <w:num w:numId="22">
    <w:abstractNumId w:val="25"/>
  </w:num>
  <w:num w:numId="23">
    <w:abstractNumId w:val="88"/>
  </w:num>
  <w:num w:numId="24">
    <w:abstractNumId w:val="30"/>
  </w:num>
  <w:num w:numId="25">
    <w:abstractNumId w:val="16"/>
  </w:num>
  <w:num w:numId="26">
    <w:abstractNumId w:val="9"/>
  </w:num>
  <w:num w:numId="27">
    <w:abstractNumId w:val="13"/>
  </w:num>
  <w:num w:numId="28">
    <w:abstractNumId w:val="33"/>
  </w:num>
  <w:num w:numId="29">
    <w:abstractNumId w:val="45"/>
  </w:num>
  <w:num w:numId="30">
    <w:abstractNumId w:val="12"/>
  </w:num>
  <w:num w:numId="31">
    <w:abstractNumId w:val="85"/>
  </w:num>
  <w:num w:numId="32">
    <w:abstractNumId w:val="57"/>
  </w:num>
  <w:num w:numId="33">
    <w:abstractNumId w:val="47"/>
  </w:num>
  <w:num w:numId="34">
    <w:abstractNumId w:val="63"/>
  </w:num>
  <w:num w:numId="35">
    <w:abstractNumId w:val="75"/>
  </w:num>
  <w:num w:numId="36">
    <w:abstractNumId w:val="39"/>
  </w:num>
  <w:num w:numId="37">
    <w:abstractNumId w:val="46"/>
  </w:num>
  <w:num w:numId="38">
    <w:abstractNumId w:val="67"/>
  </w:num>
  <w:num w:numId="39">
    <w:abstractNumId w:val="56"/>
  </w:num>
  <w:num w:numId="40">
    <w:abstractNumId w:val="26"/>
  </w:num>
  <w:num w:numId="41">
    <w:abstractNumId w:val="53"/>
  </w:num>
  <w:num w:numId="42">
    <w:abstractNumId w:val="1"/>
  </w:num>
  <w:num w:numId="43">
    <w:abstractNumId w:val="86"/>
  </w:num>
  <w:num w:numId="44">
    <w:abstractNumId w:val="54"/>
  </w:num>
  <w:num w:numId="45">
    <w:abstractNumId w:val="64"/>
  </w:num>
  <w:num w:numId="46">
    <w:abstractNumId w:val="2"/>
  </w:num>
  <w:num w:numId="47">
    <w:abstractNumId w:val="49"/>
  </w:num>
  <w:num w:numId="48">
    <w:abstractNumId w:val="74"/>
  </w:num>
  <w:num w:numId="49">
    <w:abstractNumId w:val="5"/>
  </w:num>
  <w:num w:numId="50">
    <w:abstractNumId w:val="84"/>
  </w:num>
  <w:num w:numId="51">
    <w:abstractNumId w:val="31"/>
  </w:num>
  <w:num w:numId="52">
    <w:abstractNumId w:val="43"/>
  </w:num>
  <w:num w:numId="53">
    <w:abstractNumId w:val="37"/>
  </w:num>
  <w:num w:numId="54">
    <w:abstractNumId w:val="3"/>
  </w:num>
  <w:num w:numId="55">
    <w:abstractNumId w:val="8"/>
  </w:num>
  <w:num w:numId="56">
    <w:abstractNumId w:val="83"/>
  </w:num>
  <w:num w:numId="57">
    <w:abstractNumId w:val="55"/>
  </w:num>
  <w:num w:numId="58">
    <w:abstractNumId w:val="29"/>
  </w:num>
  <w:num w:numId="59">
    <w:abstractNumId w:val="23"/>
  </w:num>
  <w:num w:numId="60">
    <w:abstractNumId w:val="4"/>
  </w:num>
  <w:num w:numId="61">
    <w:abstractNumId w:val="70"/>
  </w:num>
  <w:num w:numId="62">
    <w:abstractNumId w:val="28"/>
  </w:num>
  <w:numIdMacAtCleanup w:val="6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attachedTemplate r:id="rId1"/>
  <w:stylePaneFormatFilter w:val="D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0" w:visibleStyles="1" w:alternateStyleNames="1"/>
  <w:defaultTabStop w:val="284"/>
  <w:drawingGridHorizontalSpacing w:val="110"/>
  <w:displayHorizontalDrawingGridEvery w:val="2"/>
  <w:displayVerticalDrawingGridEvery w:val="2"/>
  <w:characterSpacingControl w:val="doNotCompress"/>
  <w:hdrShapeDefaults>
    <o:shapedefaults v:ext="edit" spidmax="20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59FB"/>
    <w:rsid w:val="00000CCA"/>
    <w:rsid w:val="00001DDF"/>
    <w:rsid w:val="0000322D"/>
    <w:rsid w:val="00007670"/>
    <w:rsid w:val="00010665"/>
    <w:rsid w:val="00010B34"/>
    <w:rsid w:val="00015970"/>
    <w:rsid w:val="00016716"/>
    <w:rsid w:val="000218A4"/>
    <w:rsid w:val="0002393A"/>
    <w:rsid w:val="0002403B"/>
    <w:rsid w:val="00026B7B"/>
    <w:rsid w:val="00027DB8"/>
    <w:rsid w:val="00031A96"/>
    <w:rsid w:val="00032392"/>
    <w:rsid w:val="0003497F"/>
    <w:rsid w:val="00040543"/>
    <w:rsid w:val="00040BF3"/>
    <w:rsid w:val="0004211C"/>
    <w:rsid w:val="000447E6"/>
    <w:rsid w:val="00046C59"/>
    <w:rsid w:val="00046FC0"/>
    <w:rsid w:val="00051362"/>
    <w:rsid w:val="00051F45"/>
    <w:rsid w:val="00052953"/>
    <w:rsid w:val="0005341A"/>
    <w:rsid w:val="0005530D"/>
    <w:rsid w:val="00056DEF"/>
    <w:rsid w:val="00056EDC"/>
    <w:rsid w:val="00056F39"/>
    <w:rsid w:val="00061530"/>
    <w:rsid w:val="0006635A"/>
    <w:rsid w:val="000667B8"/>
    <w:rsid w:val="000720BE"/>
    <w:rsid w:val="0007259C"/>
    <w:rsid w:val="00072E56"/>
    <w:rsid w:val="00074DA4"/>
    <w:rsid w:val="0007787E"/>
    <w:rsid w:val="00080202"/>
    <w:rsid w:val="00080DCD"/>
    <w:rsid w:val="00080E22"/>
    <w:rsid w:val="00082573"/>
    <w:rsid w:val="000840A3"/>
    <w:rsid w:val="00085062"/>
    <w:rsid w:val="00085E0B"/>
    <w:rsid w:val="00086A5F"/>
    <w:rsid w:val="000911EF"/>
    <w:rsid w:val="00091834"/>
    <w:rsid w:val="00092DC9"/>
    <w:rsid w:val="000962C5"/>
    <w:rsid w:val="000A29F0"/>
    <w:rsid w:val="000A4317"/>
    <w:rsid w:val="000A559C"/>
    <w:rsid w:val="000B2CA1"/>
    <w:rsid w:val="000B686D"/>
    <w:rsid w:val="000C1714"/>
    <w:rsid w:val="000C668F"/>
    <w:rsid w:val="000D1F29"/>
    <w:rsid w:val="000D4823"/>
    <w:rsid w:val="000D633D"/>
    <w:rsid w:val="000E12C7"/>
    <w:rsid w:val="000E342B"/>
    <w:rsid w:val="000E5BCE"/>
    <w:rsid w:val="000E5DD2"/>
    <w:rsid w:val="000F2958"/>
    <w:rsid w:val="000F2DDC"/>
    <w:rsid w:val="000F32B5"/>
    <w:rsid w:val="000F3850"/>
    <w:rsid w:val="001021BB"/>
    <w:rsid w:val="00102AA6"/>
    <w:rsid w:val="00104E3A"/>
    <w:rsid w:val="00104E7F"/>
    <w:rsid w:val="0010637D"/>
    <w:rsid w:val="001137EC"/>
    <w:rsid w:val="001152F5"/>
    <w:rsid w:val="00117743"/>
    <w:rsid w:val="00117F5B"/>
    <w:rsid w:val="00122957"/>
    <w:rsid w:val="0012671A"/>
    <w:rsid w:val="00132137"/>
    <w:rsid w:val="00132658"/>
    <w:rsid w:val="001334AE"/>
    <w:rsid w:val="00133E7D"/>
    <w:rsid w:val="0013460B"/>
    <w:rsid w:val="0014087E"/>
    <w:rsid w:val="00145E0C"/>
    <w:rsid w:val="0014721A"/>
    <w:rsid w:val="00150DC0"/>
    <w:rsid w:val="001539DB"/>
    <w:rsid w:val="0015693F"/>
    <w:rsid w:val="00156CD4"/>
    <w:rsid w:val="0016153B"/>
    <w:rsid w:val="00164A3E"/>
    <w:rsid w:val="00165B5F"/>
    <w:rsid w:val="00166595"/>
    <w:rsid w:val="00166FF6"/>
    <w:rsid w:val="00171AE8"/>
    <w:rsid w:val="001732C3"/>
    <w:rsid w:val="00176123"/>
    <w:rsid w:val="00181620"/>
    <w:rsid w:val="00181ACC"/>
    <w:rsid w:val="00181F2A"/>
    <w:rsid w:val="00186D3F"/>
    <w:rsid w:val="00186F23"/>
    <w:rsid w:val="0018765C"/>
    <w:rsid w:val="001924FA"/>
    <w:rsid w:val="001957AD"/>
    <w:rsid w:val="001A0A23"/>
    <w:rsid w:val="001A2B7F"/>
    <w:rsid w:val="001A3AFD"/>
    <w:rsid w:val="001A496C"/>
    <w:rsid w:val="001A576A"/>
    <w:rsid w:val="001B20D4"/>
    <w:rsid w:val="001B2B6C"/>
    <w:rsid w:val="001B6D10"/>
    <w:rsid w:val="001C3435"/>
    <w:rsid w:val="001C7E5E"/>
    <w:rsid w:val="001D01C4"/>
    <w:rsid w:val="001D18D0"/>
    <w:rsid w:val="001D4ADA"/>
    <w:rsid w:val="001D4F99"/>
    <w:rsid w:val="001D52B0"/>
    <w:rsid w:val="001D5A18"/>
    <w:rsid w:val="001D7CA4"/>
    <w:rsid w:val="001E057F"/>
    <w:rsid w:val="001E14EB"/>
    <w:rsid w:val="001E1569"/>
    <w:rsid w:val="001E6428"/>
    <w:rsid w:val="001F0EB2"/>
    <w:rsid w:val="001F11EA"/>
    <w:rsid w:val="001F19D0"/>
    <w:rsid w:val="001F1C60"/>
    <w:rsid w:val="001F59E6"/>
    <w:rsid w:val="001F7EFC"/>
    <w:rsid w:val="00200A6F"/>
    <w:rsid w:val="00203F1C"/>
    <w:rsid w:val="002057A3"/>
    <w:rsid w:val="00206936"/>
    <w:rsid w:val="00206B61"/>
    <w:rsid w:val="00206C6F"/>
    <w:rsid w:val="00206FBD"/>
    <w:rsid w:val="00207746"/>
    <w:rsid w:val="0021098D"/>
    <w:rsid w:val="00217597"/>
    <w:rsid w:val="00220C28"/>
    <w:rsid w:val="0022526B"/>
    <w:rsid w:val="00226D93"/>
    <w:rsid w:val="00227D13"/>
    <w:rsid w:val="00230031"/>
    <w:rsid w:val="00235C01"/>
    <w:rsid w:val="00236E43"/>
    <w:rsid w:val="002435B2"/>
    <w:rsid w:val="00247343"/>
    <w:rsid w:val="00250320"/>
    <w:rsid w:val="002526C0"/>
    <w:rsid w:val="00256250"/>
    <w:rsid w:val="00257BF0"/>
    <w:rsid w:val="00263438"/>
    <w:rsid w:val="00265C56"/>
    <w:rsid w:val="00267647"/>
    <w:rsid w:val="00267DE5"/>
    <w:rsid w:val="002716CD"/>
    <w:rsid w:val="00274D4B"/>
    <w:rsid w:val="002751FA"/>
    <w:rsid w:val="002806F5"/>
    <w:rsid w:val="00281577"/>
    <w:rsid w:val="00282229"/>
    <w:rsid w:val="0028484C"/>
    <w:rsid w:val="00286564"/>
    <w:rsid w:val="0028750D"/>
    <w:rsid w:val="00290E3B"/>
    <w:rsid w:val="002926BC"/>
    <w:rsid w:val="00293923"/>
    <w:rsid w:val="00293A72"/>
    <w:rsid w:val="002959FA"/>
    <w:rsid w:val="002A0160"/>
    <w:rsid w:val="002A30C3"/>
    <w:rsid w:val="002A4417"/>
    <w:rsid w:val="002A6F6A"/>
    <w:rsid w:val="002A7712"/>
    <w:rsid w:val="002B38F7"/>
    <w:rsid w:val="002B488F"/>
    <w:rsid w:val="002B5591"/>
    <w:rsid w:val="002B6AA4"/>
    <w:rsid w:val="002B7E9D"/>
    <w:rsid w:val="002B7EC5"/>
    <w:rsid w:val="002C0730"/>
    <w:rsid w:val="002C1FE9"/>
    <w:rsid w:val="002D3A57"/>
    <w:rsid w:val="002D4B6E"/>
    <w:rsid w:val="002D4C4A"/>
    <w:rsid w:val="002D7D05"/>
    <w:rsid w:val="002E20C8"/>
    <w:rsid w:val="002E38BF"/>
    <w:rsid w:val="002E4290"/>
    <w:rsid w:val="002E50EB"/>
    <w:rsid w:val="002E66A6"/>
    <w:rsid w:val="002F0DB1"/>
    <w:rsid w:val="002F1E3B"/>
    <w:rsid w:val="002F2885"/>
    <w:rsid w:val="002F45A1"/>
    <w:rsid w:val="003019A7"/>
    <w:rsid w:val="003037F9"/>
    <w:rsid w:val="003038BF"/>
    <w:rsid w:val="0030583E"/>
    <w:rsid w:val="00306E44"/>
    <w:rsid w:val="00307C88"/>
    <w:rsid w:val="00307FC4"/>
    <w:rsid w:val="00307FE1"/>
    <w:rsid w:val="00314864"/>
    <w:rsid w:val="003164BA"/>
    <w:rsid w:val="0031775B"/>
    <w:rsid w:val="00324A56"/>
    <w:rsid w:val="00324A78"/>
    <w:rsid w:val="00324E6E"/>
    <w:rsid w:val="003258E6"/>
    <w:rsid w:val="00330818"/>
    <w:rsid w:val="00330865"/>
    <w:rsid w:val="00330B59"/>
    <w:rsid w:val="00330C73"/>
    <w:rsid w:val="003336D8"/>
    <w:rsid w:val="003365BC"/>
    <w:rsid w:val="00336A16"/>
    <w:rsid w:val="003406F4"/>
    <w:rsid w:val="00342283"/>
    <w:rsid w:val="003430DB"/>
    <w:rsid w:val="00343A87"/>
    <w:rsid w:val="00344A36"/>
    <w:rsid w:val="003456F4"/>
    <w:rsid w:val="003467F7"/>
    <w:rsid w:val="00347FB6"/>
    <w:rsid w:val="003504FD"/>
    <w:rsid w:val="00350881"/>
    <w:rsid w:val="00351B58"/>
    <w:rsid w:val="00352B7E"/>
    <w:rsid w:val="00354D12"/>
    <w:rsid w:val="003561A1"/>
    <w:rsid w:val="00356B0E"/>
    <w:rsid w:val="00357D55"/>
    <w:rsid w:val="003609B4"/>
    <w:rsid w:val="00360A41"/>
    <w:rsid w:val="00363513"/>
    <w:rsid w:val="003657E5"/>
    <w:rsid w:val="0036589C"/>
    <w:rsid w:val="00365DDD"/>
    <w:rsid w:val="0036644F"/>
    <w:rsid w:val="00371312"/>
    <w:rsid w:val="00371DC7"/>
    <w:rsid w:val="003745FF"/>
    <w:rsid w:val="00377B21"/>
    <w:rsid w:val="0038663C"/>
    <w:rsid w:val="00390932"/>
    <w:rsid w:val="00390CE3"/>
    <w:rsid w:val="00394876"/>
    <w:rsid w:val="00394AAF"/>
    <w:rsid w:val="00394CE5"/>
    <w:rsid w:val="00394D56"/>
    <w:rsid w:val="0039689A"/>
    <w:rsid w:val="003A3EB9"/>
    <w:rsid w:val="003A4F02"/>
    <w:rsid w:val="003A6341"/>
    <w:rsid w:val="003B049C"/>
    <w:rsid w:val="003B67FD"/>
    <w:rsid w:val="003B6A61"/>
    <w:rsid w:val="003C7DDC"/>
    <w:rsid w:val="003D0F63"/>
    <w:rsid w:val="003D131C"/>
    <w:rsid w:val="003D42C0"/>
    <w:rsid w:val="003D5B29"/>
    <w:rsid w:val="003D7818"/>
    <w:rsid w:val="003E1F74"/>
    <w:rsid w:val="003E2445"/>
    <w:rsid w:val="003E30FE"/>
    <w:rsid w:val="003E33A2"/>
    <w:rsid w:val="003E3BB2"/>
    <w:rsid w:val="003F4043"/>
    <w:rsid w:val="003F5B58"/>
    <w:rsid w:val="003F632E"/>
    <w:rsid w:val="003F6F59"/>
    <w:rsid w:val="00401407"/>
    <w:rsid w:val="0040222A"/>
    <w:rsid w:val="004047BC"/>
    <w:rsid w:val="00404CEB"/>
    <w:rsid w:val="004100F7"/>
    <w:rsid w:val="0041288A"/>
    <w:rsid w:val="0041364A"/>
    <w:rsid w:val="00414CB3"/>
    <w:rsid w:val="0041563D"/>
    <w:rsid w:val="004179BF"/>
    <w:rsid w:val="00422C6E"/>
    <w:rsid w:val="00424AF0"/>
    <w:rsid w:val="00426E25"/>
    <w:rsid w:val="00427D9C"/>
    <w:rsid w:val="00427E7E"/>
    <w:rsid w:val="00430D85"/>
    <w:rsid w:val="004355CE"/>
    <w:rsid w:val="004358FF"/>
    <w:rsid w:val="004366A2"/>
    <w:rsid w:val="00440381"/>
    <w:rsid w:val="00442E20"/>
    <w:rsid w:val="00443B6E"/>
    <w:rsid w:val="0045420A"/>
    <w:rsid w:val="004554D4"/>
    <w:rsid w:val="00461744"/>
    <w:rsid w:val="00461A60"/>
    <w:rsid w:val="00462C75"/>
    <w:rsid w:val="0046336D"/>
    <w:rsid w:val="00463635"/>
    <w:rsid w:val="00466185"/>
    <w:rsid w:val="00466303"/>
    <w:rsid w:val="004668A7"/>
    <w:rsid w:val="00466D96"/>
    <w:rsid w:val="00467747"/>
    <w:rsid w:val="00470017"/>
    <w:rsid w:val="004730E8"/>
    <w:rsid w:val="004734FD"/>
    <w:rsid w:val="00473C98"/>
    <w:rsid w:val="0047460D"/>
    <w:rsid w:val="00474965"/>
    <w:rsid w:val="004773F9"/>
    <w:rsid w:val="00477B9F"/>
    <w:rsid w:val="00481E94"/>
    <w:rsid w:val="00482DF8"/>
    <w:rsid w:val="004864DE"/>
    <w:rsid w:val="00487440"/>
    <w:rsid w:val="00490E36"/>
    <w:rsid w:val="00494BE5"/>
    <w:rsid w:val="00495E04"/>
    <w:rsid w:val="004A0EBA"/>
    <w:rsid w:val="004A2538"/>
    <w:rsid w:val="004A50AF"/>
    <w:rsid w:val="004A6183"/>
    <w:rsid w:val="004A65C1"/>
    <w:rsid w:val="004A75A1"/>
    <w:rsid w:val="004B0C15"/>
    <w:rsid w:val="004B2606"/>
    <w:rsid w:val="004B2D0A"/>
    <w:rsid w:val="004B35EA"/>
    <w:rsid w:val="004B69E4"/>
    <w:rsid w:val="004B70BB"/>
    <w:rsid w:val="004C2A89"/>
    <w:rsid w:val="004C3A61"/>
    <w:rsid w:val="004C6C39"/>
    <w:rsid w:val="004D075F"/>
    <w:rsid w:val="004D1B76"/>
    <w:rsid w:val="004D344E"/>
    <w:rsid w:val="004D3931"/>
    <w:rsid w:val="004D3FF8"/>
    <w:rsid w:val="004D596E"/>
    <w:rsid w:val="004D7284"/>
    <w:rsid w:val="004E019E"/>
    <w:rsid w:val="004E06EC"/>
    <w:rsid w:val="004E0A3F"/>
    <w:rsid w:val="004E1B1F"/>
    <w:rsid w:val="004E2CB7"/>
    <w:rsid w:val="004E4C71"/>
    <w:rsid w:val="004F016A"/>
    <w:rsid w:val="004F5EEF"/>
    <w:rsid w:val="00500F94"/>
    <w:rsid w:val="00500FF4"/>
    <w:rsid w:val="00502FB3"/>
    <w:rsid w:val="00503DE9"/>
    <w:rsid w:val="0050530C"/>
    <w:rsid w:val="00505DEA"/>
    <w:rsid w:val="00506671"/>
    <w:rsid w:val="00507782"/>
    <w:rsid w:val="00511557"/>
    <w:rsid w:val="00512A04"/>
    <w:rsid w:val="00513FEC"/>
    <w:rsid w:val="00517B51"/>
    <w:rsid w:val="00520499"/>
    <w:rsid w:val="0052382F"/>
    <w:rsid w:val="005249F5"/>
    <w:rsid w:val="005260F7"/>
    <w:rsid w:val="005348B4"/>
    <w:rsid w:val="00543BD1"/>
    <w:rsid w:val="0054680F"/>
    <w:rsid w:val="00550547"/>
    <w:rsid w:val="00550F95"/>
    <w:rsid w:val="005516BE"/>
    <w:rsid w:val="005539E1"/>
    <w:rsid w:val="00556113"/>
    <w:rsid w:val="00560970"/>
    <w:rsid w:val="00561163"/>
    <w:rsid w:val="00564C12"/>
    <w:rsid w:val="005654B8"/>
    <w:rsid w:val="005717F2"/>
    <w:rsid w:val="00572DFE"/>
    <w:rsid w:val="005762CC"/>
    <w:rsid w:val="00582D3D"/>
    <w:rsid w:val="005846A6"/>
    <w:rsid w:val="005862D6"/>
    <w:rsid w:val="0059008B"/>
    <w:rsid w:val="005902A4"/>
    <w:rsid w:val="00594C2F"/>
    <w:rsid w:val="00595386"/>
    <w:rsid w:val="00595D03"/>
    <w:rsid w:val="00595FAE"/>
    <w:rsid w:val="00597234"/>
    <w:rsid w:val="005A1B08"/>
    <w:rsid w:val="005A210C"/>
    <w:rsid w:val="005A4AC0"/>
    <w:rsid w:val="005A5FDF"/>
    <w:rsid w:val="005B0FB7"/>
    <w:rsid w:val="005B122A"/>
    <w:rsid w:val="005B1FCB"/>
    <w:rsid w:val="005B4A89"/>
    <w:rsid w:val="005B4F0F"/>
    <w:rsid w:val="005B5AC2"/>
    <w:rsid w:val="005B7778"/>
    <w:rsid w:val="005C10C2"/>
    <w:rsid w:val="005C2833"/>
    <w:rsid w:val="005D230B"/>
    <w:rsid w:val="005D4FC9"/>
    <w:rsid w:val="005E144D"/>
    <w:rsid w:val="005E1500"/>
    <w:rsid w:val="005E3A43"/>
    <w:rsid w:val="005E622B"/>
    <w:rsid w:val="005F0B17"/>
    <w:rsid w:val="005F0D97"/>
    <w:rsid w:val="005F4DF8"/>
    <w:rsid w:val="005F5758"/>
    <w:rsid w:val="005F77C7"/>
    <w:rsid w:val="00601488"/>
    <w:rsid w:val="00603AE8"/>
    <w:rsid w:val="006060DE"/>
    <w:rsid w:val="00620675"/>
    <w:rsid w:val="00620A4D"/>
    <w:rsid w:val="00621CA9"/>
    <w:rsid w:val="00622910"/>
    <w:rsid w:val="006244C4"/>
    <w:rsid w:val="006254B6"/>
    <w:rsid w:val="00627FC8"/>
    <w:rsid w:val="00630C82"/>
    <w:rsid w:val="006326C0"/>
    <w:rsid w:val="00642AAB"/>
    <w:rsid w:val="006433C3"/>
    <w:rsid w:val="00644D8A"/>
    <w:rsid w:val="00645D47"/>
    <w:rsid w:val="00650F5B"/>
    <w:rsid w:val="00651957"/>
    <w:rsid w:val="006555F2"/>
    <w:rsid w:val="00655812"/>
    <w:rsid w:val="00656311"/>
    <w:rsid w:val="006570FF"/>
    <w:rsid w:val="00657633"/>
    <w:rsid w:val="0066561C"/>
    <w:rsid w:val="00666A71"/>
    <w:rsid w:val="006670D7"/>
    <w:rsid w:val="006679EA"/>
    <w:rsid w:val="00671041"/>
    <w:rsid w:val="006719EA"/>
    <w:rsid w:val="00671F13"/>
    <w:rsid w:val="0067367B"/>
    <w:rsid w:val="0067400A"/>
    <w:rsid w:val="00674015"/>
    <w:rsid w:val="006847AD"/>
    <w:rsid w:val="006859FB"/>
    <w:rsid w:val="0069114B"/>
    <w:rsid w:val="00692A7A"/>
    <w:rsid w:val="00694638"/>
    <w:rsid w:val="006959A1"/>
    <w:rsid w:val="0069742E"/>
    <w:rsid w:val="0069780E"/>
    <w:rsid w:val="006A15FF"/>
    <w:rsid w:val="006A5FB1"/>
    <w:rsid w:val="006A6F06"/>
    <w:rsid w:val="006A756A"/>
    <w:rsid w:val="006B535E"/>
    <w:rsid w:val="006B7CC9"/>
    <w:rsid w:val="006C36C7"/>
    <w:rsid w:val="006C4CFD"/>
    <w:rsid w:val="006D035A"/>
    <w:rsid w:val="006D23F2"/>
    <w:rsid w:val="006D4AFB"/>
    <w:rsid w:val="006D5987"/>
    <w:rsid w:val="006D66F7"/>
    <w:rsid w:val="006E3BFF"/>
    <w:rsid w:val="006E52FE"/>
    <w:rsid w:val="006E5D08"/>
    <w:rsid w:val="00702BF2"/>
    <w:rsid w:val="00703193"/>
    <w:rsid w:val="0070360B"/>
    <w:rsid w:val="00705C9D"/>
    <w:rsid w:val="00705F13"/>
    <w:rsid w:val="00713D03"/>
    <w:rsid w:val="00714F1D"/>
    <w:rsid w:val="00715225"/>
    <w:rsid w:val="00715F8F"/>
    <w:rsid w:val="00720CC6"/>
    <w:rsid w:val="00722DDB"/>
    <w:rsid w:val="00724728"/>
    <w:rsid w:val="00724F98"/>
    <w:rsid w:val="00730B9B"/>
    <w:rsid w:val="00731271"/>
    <w:rsid w:val="0073182E"/>
    <w:rsid w:val="007329C2"/>
    <w:rsid w:val="007332FF"/>
    <w:rsid w:val="00734A12"/>
    <w:rsid w:val="00734BDA"/>
    <w:rsid w:val="0073621D"/>
    <w:rsid w:val="00737022"/>
    <w:rsid w:val="007408F5"/>
    <w:rsid w:val="00741EAE"/>
    <w:rsid w:val="00755248"/>
    <w:rsid w:val="00756C34"/>
    <w:rsid w:val="0076190B"/>
    <w:rsid w:val="0076355D"/>
    <w:rsid w:val="00763A2D"/>
    <w:rsid w:val="007676A4"/>
    <w:rsid w:val="00777795"/>
    <w:rsid w:val="00783A57"/>
    <w:rsid w:val="00784C92"/>
    <w:rsid w:val="00785733"/>
    <w:rsid w:val="007859CD"/>
    <w:rsid w:val="00786A1B"/>
    <w:rsid w:val="007907E4"/>
    <w:rsid w:val="00790EF8"/>
    <w:rsid w:val="00790FDE"/>
    <w:rsid w:val="00791E1F"/>
    <w:rsid w:val="0079358C"/>
    <w:rsid w:val="00796371"/>
    <w:rsid w:val="007963A8"/>
    <w:rsid w:val="00796461"/>
    <w:rsid w:val="007A1E6F"/>
    <w:rsid w:val="007A1FB2"/>
    <w:rsid w:val="007A6A4F"/>
    <w:rsid w:val="007B03F5"/>
    <w:rsid w:val="007B5C09"/>
    <w:rsid w:val="007B5DA2"/>
    <w:rsid w:val="007B7226"/>
    <w:rsid w:val="007B7A48"/>
    <w:rsid w:val="007C0966"/>
    <w:rsid w:val="007C19E7"/>
    <w:rsid w:val="007C5CFD"/>
    <w:rsid w:val="007C6D9F"/>
    <w:rsid w:val="007D1099"/>
    <w:rsid w:val="007D4893"/>
    <w:rsid w:val="007E1214"/>
    <w:rsid w:val="007E1E9D"/>
    <w:rsid w:val="007E3DBE"/>
    <w:rsid w:val="007E55D4"/>
    <w:rsid w:val="007E70CF"/>
    <w:rsid w:val="007E74A4"/>
    <w:rsid w:val="007F0252"/>
    <w:rsid w:val="007F0ED3"/>
    <w:rsid w:val="007F263F"/>
    <w:rsid w:val="007F79E1"/>
    <w:rsid w:val="008015A8"/>
    <w:rsid w:val="0080391D"/>
    <w:rsid w:val="00805490"/>
    <w:rsid w:val="0080766E"/>
    <w:rsid w:val="00811169"/>
    <w:rsid w:val="00812DDC"/>
    <w:rsid w:val="00815297"/>
    <w:rsid w:val="008170DB"/>
    <w:rsid w:val="00817BA1"/>
    <w:rsid w:val="0082288F"/>
    <w:rsid w:val="00823022"/>
    <w:rsid w:val="00823F24"/>
    <w:rsid w:val="008259A2"/>
    <w:rsid w:val="0082634E"/>
    <w:rsid w:val="00827DFD"/>
    <w:rsid w:val="008313C4"/>
    <w:rsid w:val="00832B7B"/>
    <w:rsid w:val="00835434"/>
    <w:rsid w:val="008358C0"/>
    <w:rsid w:val="00835994"/>
    <w:rsid w:val="008413F6"/>
    <w:rsid w:val="00842838"/>
    <w:rsid w:val="008455B7"/>
    <w:rsid w:val="00854EC1"/>
    <w:rsid w:val="0085797F"/>
    <w:rsid w:val="00861DC3"/>
    <w:rsid w:val="0086261C"/>
    <w:rsid w:val="00864969"/>
    <w:rsid w:val="008654B6"/>
    <w:rsid w:val="00867019"/>
    <w:rsid w:val="00871A09"/>
    <w:rsid w:val="00871F3B"/>
    <w:rsid w:val="008735A9"/>
    <w:rsid w:val="00877489"/>
    <w:rsid w:val="00877BC5"/>
    <w:rsid w:val="00877D20"/>
    <w:rsid w:val="00881C48"/>
    <w:rsid w:val="008822FC"/>
    <w:rsid w:val="00882CCA"/>
    <w:rsid w:val="00884668"/>
    <w:rsid w:val="00885B80"/>
    <w:rsid w:val="00885C30"/>
    <w:rsid w:val="00885E9B"/>
    <w:rsid w:val="00893C96"/>
    <w:rsid w:val="0089500A"/>
    <w:rsid w:val="008964CD"/>
    <w:rsid w:val="00897C94"/>
    <w:rsid w:val="008A05A4"/>
    <w:rsid w:val="008A2313"/>
    <w:rsid w:val="008A3675"/>
    <w:rsid w:val="008A5B17"/>
    <w:rsid w:val="008A7C12"/>
    <w:rsid w:val="008B03CE"/>
    <w:rsid w:val="008B14A6"/>
    <w:rsid w:val="008B529E"/>
    <w:rsid w:val="008C17FB"/>
    <w:rsid w:val="008C491C"/>
    <w:rsid w:val="008D1B00"/>
    <w:rsid w:val="008D57B8"/>
    <w:rsid w:val="008E03FC"/>
    <w:rsid w:val="008E1963"/>
    <w:rsid w:val="008E4BE9"/>
    <w:rsid w:val="008E510B"/>
    <w:rsid w:val="008F2049"/>
    <w:rsid w:val="008F4C07"/>
    <w:rsid w:val="00902910"/>
    <w:rsid w:val="00902B13"/>
    <w:rsid w:val="00911941"/>
    <w:rsid w:val="009159F5"/>
    <w:rsid w:val="0092024D"/>
    <w:rsid w:val="009245A5"/>
    <w:rsid w:val="00925F0F"/>
    <w:rsid w:val="009276EA"/>
    <w:rsid w:val="00932F6B"/>
    <w:rsid w:val="009364FF"/>
    <w:rsid w:val="009374E3"/>
    <w:rsid w:val="00942009"/>
    <w:rsid w:val="00944E62"/>
    <w:rsid w:val="009464D1"/>
    <w:rsid w:val="009468BC"/>
    <w:rsid w:val="00946BCE"/>
    <w:rsid w:val="00947413"/>
    <w:rsid w:val="009507A8"/>
    <w:rsid w:val="00951975"/>
    <w:rsid w:val="00954058"/>
    <w:rsid w:val="00954484"/>
    <w:rsid w:val="009616DF"/>
    <w:rsid w:val="00961C24"/>
    <w:rsid w:val="0096542F"/>
    <w:rsid w:val="00967FA7"/>
    <w:rsid w:val="0097033D"/>
    <w:rsid w:val="00971645"/>
    <w:rsid w:val="0097461E"/>
    <w:rsid w:val="00977919"/>
    <w:rsid w:val="0098074C"/>
    <w:rsid w:val="00980EEF"/>
    <w:rsid w:val="00983000"/>
    <w:rsid w:val="009870FA"/>
    <w:rsid w:val="009921C3"/>
    <w:rsid w:val="0099551D"/>
    <w:rsid w:val="009A5897"/>
    <w:rsid w:val="009A5F24"/>
    <w:rsid w:val="009A6204"/>
    <w:rsid w:val="009B0B3E"/>
    <w:rsid w:val="009B11FF"/>
    <w:rsid w:val="009B1913"/>
    <w:rsid w:val="009B6657"/>
    <w:rsid w:val="009B67E6"/>
    <w:rsid w:val="009B7B80"/>
    <w:rsid w:val="009C44FB"/>
    <w:rsid w:val="009D0EB5"/>
    <w:rsid w:val="009D14F9"/>
    <w:rsid w:val="009D2B74"/>
    <w:rsid w:val="009D63FF"/>
    <w:rsid w:val="009E175D"/>
    <w:rsid w:val="009E3CC2"/>
    <w:rsid w:val="009E4CC8"/>
    <w:rsid w:val="009E4F55"/>
    <w:rsid w:val="009F06BD"/>
    <w:rsid w:val="009F1AA1"/>
    <w:rsid w:val="009F2A4D"/>
    <w:rsid w:val="00A00828"/>
    <w:rsid w:val="00A00EAF"/>
    <w:rsid w:val="00A02C5E"/>
    <w:rsid w:val="00A03290"/>
    <w:rsid w:val="00A0387E"/>
    <w:rsid w:val="00A06146"/>
    <w:rsid w:val="00A07490"/>
    <w:rsid w:val="00A10655"/>
    <w:rsid w:val="00A111AC"/>
    <w:rsid w:val="00A12B64"/>
    <w:rsid w:val="00A12CD9"/>
    <w:rsid w:val="00A17EC9"/>
    <w:rsid w:val="00A21C8C"/>
    <w:rsid w:val="00A21F7E"/>
    <w:rsid w:val="00A22C38"/>
    <w:rsid w:val="00A25193"/>
    <w:rsid w:val="00A251A6"/>
    <w:rsid w:val="00A262C1"/>
    <w:rsid w:val="00A26E80"/>
    <w:rsid w:val="00A31AE8"/>
    <w:rsid w:val="00A34318"/>
    <w:rsid w:val="00A3739D"/>
    <w:rsid w:val="00A37DDA"/>
    <w:rsid w:val="00A42CE3"/>
    <w:rsid w:val="00A43684"/>
    <w:rsid w:val="00A45005"/>
    <w:rsid w:val="00A47824"/>
    <w:rsid w:val="00A5362F"/>
    <w:rsid w:val="00A62156"/>
    <w:rsid w:val="00A62B08"/>
    <w:rsid w:val="00A660E7"/>
    <w:rsid w:val="00A721CE"/>
    <w:rsid w:val="00A76790"/>
    <w:rsid w:val="00A81E64"/>
    <w:rsid w:val="00A82E20"/>
    <w:rsid w:val="00A84B64"/>
    <w:rsid w:val="00A925EC"/>
    <w:rsid w:val="00A9293C"/>
    <w:rsid w:val="00A929AA"/>
    <w:rsid w:val="00A92B6B"/>
    <w:rsid w:val="00A966EB"/>
    <w:rsid w:val="00AA541E"/>
    <w:rsid w:val="00AB2784"/>
    <w:rsid w:val="00AB4467"/>
    <w:rsid w:val="00AC0858"/>
    <w:rsid w:val="00AC1A40"/>
    <w:rsid w:val="00AC7513"/>
    <w:rsid w:val="00AD0DA4"/>
    <w:rsid w:val="00AD34A3"/>
    <w:rsid w:val="00AD4169"/>
    <w:rsid w:val="00AD51F0"/>
    <w:rsid w:val="00AD566C"/>
    <w:rsid w:val="00AE25C6"/>
    <w:rsid w:val="00AE29C0"/>
    <w:rsid w:val="00AE306C"/>
    <w:rsid w:val="00AE7B8C"/>
    <w:rsid w:val="00AF28C1"/>
    <w:rsid w:val="00AF3A60"/>
    <w:rsid w:val="00AF6E59"/>
    <w:rsid w:val="00B0057A"/>
    <w:rsid w:val="00B020D6"/>
    <w:rsid w:val="00B02EF1"/>
    <w:rsid w:val="00B05D0D"/>
    <w:rsid w:val="00B06AEF"/>
    <w:rsid w:val="00B07296"/>
    <w:rsid w:val="00B07B14"/>
    <w:rsid w:val="00B07C97"/>
    <w:rsid w:val="00B07F07"/>
    <w:rsid w:val="00B1000F"/>
    <w:rsid w:val="00B11C67"/>
    <w:rsid w:val="00B11D61"/>
    <w:rsid w:val="00B12D6A"/>
    <w:rsid w:val="00B15754"/>
    <w:rsid w:val="00B2046E"/>
    <w:rsid w:val="00B20E8B"/>
    <w:rsid w:val="00B214E5"/>
    <w:rsid w:val="00B230AD"/>
    <w:rsid w:val="00B247A1"/>
    <w:rsid w:val="00B257E1"/>
    <w:rsid w:val="00B2599A"/>
    <w:rsid w:val="00B27AC4"/>
    <w:rsid w:val="00B30BBB"/>
    <w:rsid w:val="00B31531"/>
    <w:rsid w:val="00B34058"/>
    <w:rsid w:val="00B343CC"/>
    <w:rsid w:val="00B40C1C"/>
    <w:rsid w:val="00B4182A"/>
    <w:rsid w:val="00B41C6D"/>
    <w:rsid w:val="00B41D96"/>
    <w:rsid w:val="00B4237B"/>
    <w:rsid w:val="00B45A23"/>
    <w:rsid w:val="00B5084A"/>
    <w:rsid w:val="00B55A82"/>
    <w:rsid w:val="00B5615C"/>
    <w:rsid w:val="00B606A1"/>
    <w:rsid w:val="00B614F7"/>
    <w:rsid w:val="00B61B26"/>
    <w:rsid w:val="00B65E6B"/>
    <w:rsid w:val="00B674DD"/>
    <w:rsid w:val="00B675B2"/>
    <w:rsid w:val="00B752A4"/>
    <w:rsid w:val="00B81261"/>
    <w:rsid w:val="00B81270"/>
    <w:rsid w:val="00B81B7F"/>
    <w:rsid w:val="00B8223E"/>
    <w:rsid w:val="00B832AE"/>
    <w:rsid w:val="00B86678"/>
    <w:rsid w:val="00B92F9B"/>
    <w:rsid w:val="00B941B3"/>
    <w:rsid w:val="00B94D50"/>
    <w:rsid w:val="00B96513"/>
    <w:rsid w:val="00BA0A0B"/>
    <w:rsid w:val="00BA1D47"/>
    <w:rsid w:val="00BA4097"/>
    <w:rsid w:val="00BA66F0"/>
    <w:rsid w:val="00BB0253"/>
    <w:rsid w:val="00BB2239"/>
    <w:rsid w:val="00BB2AE7"/>
    <w:rsid w:val="00BB6464"/>
    <w:rsid w:val="00BC0BBC"/>
    <w:rsid w:val="00BC1BB8"/>
    <w:rsid w:val="00BD30F4"/>
    <w:rsid w:val="00BD3ADD"/>
    <w:rsid w:val="00BD4255"/>
    <w:rsid w:val="00BD4E84"/>
    <w:rsid w:val="00BD7FE1"/>
    <w:rsid w:val="00BE19E3"/>
    <w:rsid w:val="00BE37CA"/>
    <w:rsid w:val="00BE6144"/>
    <w:rsid w:val="00BE635A"/>
    <w:rsid w:val="00BE75E2"/>
    <w:rsid w:val="00BF17E9"/>
    <w:rsid w:val="00BF29FE"/>
    <w:rsid w:val="00BF2ABB"/>
    <w:rsid w:val="00BF5099"/>
    <w:rsid w:val="00C03DFD"/>
    <w:rsid w:val="00C07BC5"/>
    <w:rsid w:val="00C07EE8"/>
    <w:rsid w:val="00C10F10"/>
    <w:rsid w:val="00C15D4D"/>
    <w:rsid w:val="00C15E91"/>
    <w:rsid w:val="00C167F7"/>
    <w:rsid w:val="00C175DC"/>
    <w:rsid w:val="00C209FA"/>
    <w:rsid w:val="00C21B4E"/>
    <w:rsid w:val="00C22E74"/>
    <w:rsid w:val="00C30171"/>
    <w:rsid w:val="00C309D8"/>
    <w:rsid w:val="00C34222"/>
    <w:rsid w:val="00C3655F"/>
    <w:rsid w:val="00C379BE"/>
    <w:rsid w:val="00C37A65"/>
    <w:rsid w:val="00C43519"/>
    <w:rsid w:val="00C50B11"/>
    <w:rsid w:val="00C51537"/>
    <w:rsid w:val="00C51A64"/>
    <w:rsid w:val="00C52BC3"/>
    <w:rsid w:val="00C54B65"/>
    <w:rsid w:val="00C54DD1"/>
    <w:rsid w:val="00C60042"/>
    <w:rsid w:val="00C60F89"/>
    <w:rsid w:val="00C61AFA"/>
    <w:rsid w:val="00C61D64"/>
    <w:rsid w:val="00C62099"/>
    <w:rsid w:val="00C64EA3"/>
    <w:rsid w:val="00C66AB2"/>
    <w:rsid w:val="00C7046F"/>
    <w:rsid w:val="00C72867"/>
    <w:rsid w:val="00C75E81"/>
    <w:rsid w:val="00C80BA3"/>
    <w:rsid w:val="00C80CF7"/>
    <w:rsid w:val="00C81168"/>
    <w:rsid w:val="00C82EE2"/>
    <w:rsid w:val="00C8479B"/>
    <w:rsid w:val="00C86609"/>
    <w:rsid w:val="00C920C9"/>
    <w:rsid w:val="00C92B4C"/>
    <w:rsid w:val="00C93441"/>
    <w:rsid w:val="00C954F6"/>
    <w:rsid w:val="00C978A5"/>
    <w:rsid w:val="00CA6BC5"/>
    <w:rsid w:val="00CC27F0"/>
    <w:rsid w:val="00CC61CD"/>
    <w:rsid w:val="00CC737B"/>
    <w:rsid w:val="00CD2905"/>
    <w:rsid w:val="00CD5011"/>
    <w:rsid w:val="00CD56C8"/>
    <w:rsid w:val="00CD5D84"/>
    <w:rsid w:val="00CD7964"/>
    <w:rsid w:val="00CE25BF"/>
    <w:rsid w:val="00CE51C6"/>
    <w:rsid w:val="00CE640F"/>
    <w:rsid w:val="00CE76BC"/>
    <w:rsid w:val="00CF49A9"/>
    <w:rsid w:val="00CF540E"/>
    <w:rsid w:val="00CF6F8F"/>
    <w:rsid w:val="00CF76CB"/>
    <w:rsid w:val="00D02F07"/>
    <w:rsid w:val="00D0467B"/>
    <w:rsid w:val="00D0699C"/>
    <w:rsid w:val="00D14B71"/>
    <w:rsid w:val="00D15227"/>
    <w:rsid w:val="00D156DD"/>
    <w:rsid w:val="00D158C5"/>
    <w:rsid w:val="00D23AFA"/>
    <w:rsid w:val="00D27EBE"/>
    <w:rsid w:val="00D31F7D"/>
    <w:rsid w:val="00D334AD"/>
    <w:rsid w:val="00D33AEE"/>
    <w:rsid w:val="00D36A49"/>
    <w:rsid w:val="00D42B7C"/>
    <w:rsid w:val="00D517C6"/>
    <w:rsid w:val="00D5354B"/>
    <w:rsid w:val="00D5528D"/>
    <w:rsid w:val="00D57347"/>
    <w:rsid w:val="00D60298"/>
    <w:rsid w:val="00D614ED"/>
    <w:rsid w:val="00D64095"/>
    <w:rsid w:val="00D64979"/>
    <w:rsid w:val="00D65C1C"/>
    <w:rsid w:val="00D671A6"/>
    <w:rsid w:val="00D71D84"/>
    <w:rsid w:val="00D72464"/>
    <w:rsid w:val="00D72722"/>
    <w:rsid w:val="00D768EB"/>
    <w:rsid w:val="00D80136"/>
    <w:rsid w:val="00D80F53"/>
    <w:rsid w:val="00D81B14"/>
    <w:rsid w:val="00D81E17"/>
    <w:rsid w:val="00D82D1E"/>
    <w:rsid w:val="00D832D9"/>
    <w:rsid w:val="00D83666"/>
    <w:rsid w:val="00D83C45"/>
    <w:rsid w:val="00D90785"/>
    <w:rsid w:val="00D90F00"/>
    <w:rsid w:val="00D975C0"/>
    <w:rsid w:val="00DA04FA"/>
    <w:rsid w:val="00DA5285"/>
    <w:rsid w:val="00DA70DF"/>
    <w:rsid w:val="00DB0E2E"/>
    <w:rsid w:val="00DB191D"/>
    <w:rsid w:val="00DB1B6F"/>
    <w:rsid w:val="00DB1F29"/>
    <w:rsid w:val="00DB4F91"/>
    <w:rsid w:val="00DB6D0A"/>
    <w:rsid w:val="00DC06BE"/>
    <w:rsid w:val="00DC1F0F"/>
    <w:rsid w:val="00DC3117"/>
    <w:rsid w:val="00DC5DD9"/>
    <w:rsid w:val="00DC6D2D"/>
    <w:rsid w:val="00DC7CCA"/>
    <w:rsid w:val="00DD4E59"/>
    <w:rsid w:val="00DD5374"/>
    <w:rsid w:val="00DE33B5"/>
    <w:rsid w:val="00DE4A30"/>
    <w:rsid w:val="00DE5781"/>
    <w:rsid w:val="00DE5E18"/>
    <w:rsid w:val="00DE71DA"/>
    <w:rsid w:val="00DF0487"/>
    <w:rsid w:val="00DF2242"/>
    <w:rsid w:val="00DF5EA4"/>
    <w:rsid w:val="00E0139D"/>
    <w:rsid w:val="00E02681"/>
    <w:rsid w:val="00E02792"/>
    <w:rsid w:val="00E034D8"/>
    <w:rsid w:val="00E04031"/>
    <w:rsid w:val="00E04CC0"/>
    <w:rsid w:val="00E10904"/>
    <w:rsid w:val="00E119E4"/>
    <w:rsid w:val="00E128F0"/>
    <w:rsid w:val="00E15816"/>
    <w:rsid w:val="00E160D5"/>
    <w:rsid w:val="00E20AC4"/>
    <w:rsid w:val="00E228D1"/>
    <w:rsid w:val="00E239FF"/>
    <w:rsid w:val="00E27D7B"/>
    <w:rsid w:val="00E30556"/>
    <w:rsid w:val="00E30698"/>
    <w:rsid w:val="00E30981"/>
    <w:rsid w:val="00E3240D"/>
    <w:rsid w:val="00E33136"/>
    <w:rsid w:val="00E34D7C"/>
    <w:rsid w:val="00E35602"/>
    <w:rsid w:val="00E3723D"/>
    <w:rsid w:val="00E44C89"/>
    <w:rsid w:val="00E4552C"/>
    <w:rsid w:val="00E46FC4"/>
    <w:rsid w:val="00E4751B"/>
    <w:rsid w:val="00E602A2"/>
    <w:rsid w:val="00E61BA2"/>
    <w:rsid w:val="00E63864"/>
    <w:rsid w:val="00E63BEC"/>
    <w:rsid w:val="00E6403F"/>
    <w:rsid w:val="00E659BF"/>
    <w:rsid w:val="00E673B3"/>
    <w:rsid w:val="00E70F28"/>
    <w:rsid w:val="00E72DD4"/>
    <w:rsid w:val="00E76825"/>
    <w:rsid w:val="00E76C1B"/>
    <w:rsid w:val="00E76EBD"/>
    <w:rsid w:val="00E770C4"/>
    <w:rsid w:val="00E77413"/>
    <w:rsid w:val="00E82458"/>
    <w:rsid w:val="00E84C5A"/>
    <w:rsid w:val="00E85C80"/>
    <w:rsid w:val="00E861DB"/>
    <w:rsid w:val="00E87A95"/>
    <w:rsid w:val="00E93406"/>
    <w:rsid w:val="00E9412C"/>
    <w:rsid w:val="00E956C5"/>
    <w:rsid w:val="00E95C39"/>
    <w:rsid w:val="00E96A26"/>
    <w:rsid w:val="00EA2C39"/>
    <w:rsid w:val="00EA2F7D"/>
    <w:rsid w:val="00EA38D1"/>
    <w:rsid w:val="00EA3C7B"/>
    <w:rsid w:val="00EA49C5"/>
    <w:rsid w:val="00EA5F6A"/>
    <w:rsid w:val="00EA727C"/>
    <w:rsid w:val="00EA75B9"/>
    <w:rsid w:val="00EA7B97"/>
    <w:rsid w:val="00EA7C41"/>
    <w:rsid w:val="00EB0A3C"/>
    <w:rsid w:val="00EB0A96"/>
    <w:rsid w:val="00EB20F6"/>
    <w:rsid w:val="00EB431D"/>
    <w:rsid w:val="00EB559B"/>
    <w:rsid w:val="00EB77F9"/>
    <w:rsid w:val="00EC3C72"/>
    <w:rsid w:val="00EC5769"/>
    <w:rsid w:val="00EC7D00"/>
    <w:rsid w:val="00ED0304"/>
    <w:rsid w:val="00ED7398"/>
    <w:rsid w:val="00EE193A"/>
    <w:rsid w:val="00EE1CAC"/>
    <w:rsid w:val="00EE333A"/>
    <w:rsid w:val="00EE38FA"/>
    <w:rsid w:val="00EE3E2C"/>
    <w:rsid w:val="00EE5402"/>
    <w:rsid w:val="00EE5D23"/>
    <w:rsid w:val="00EE69B2"/>
    <w:rsid w:val="00EE750D"/>
    <w:rsid w:val="00EF2326"/>
    <w:rsid w:val="00EF26C9"/>
    <w:rsid w:val="00EF3CA4"/>
    <w:rsid w:val="00EF4622"/>
    <w:rsid w:val="00EF7859"/>
    <w:rsid w:val="00F014DA"/>
    <w:rsid w:val="00F02591"/>
    <w:rsid w:val="00F05263"/>
    <w:rsid w:val="00F10929"/>
    <w:rsid w:val="00F11196"/>
    <w:rsid w:val="00F11FAB"/>
    <w:rsid w:val="00F1377F"/>
    <w:rsid w:val="00F33055"/>
    <w:rsid w:val="00F37CD2"/>
    <w:rsid w:val="00F46362"/>
    <w:rsid w:val="00F52265"/>
    <w:rsid w:val="00F5509B"/>
    <w:rsid w:val="00F550A2"/>
    <w:rsid w:val="00F5696E"/>
    <w:rsid w:val="00F60EFF"/>
    <w:rsid w:val="00F64DF5"/>
    <w:rsid w:val="00F67AE7"/>
    <w:rsid w:val="00F67D2D"/>
    <w:rsid w:val="00F70318"/>
    <w:rsid w:val="00F81269"/>
    <w:rsid w:val="00F85623"/>
    <w:rsid w:val="00F858F2"/>
    <w:rsid w:val="00F860CC"/>
    <w:rsid w:val="00F86689"/>
    <w:rsid w:val="00F87963"/>
    <w:rsid w:val="00F940C3"/>
    <w:rsid w:val="00F94398"/>
    <w:rsid w:val="00F94CFE"/>
    <w:rsid w:val="00FA10A3"/>
    <w:rsid w:val="00FA3649"/>
    <w:rsid w:val="00FA6C13"/>
    <w:rsid w:val="00FB2B56"/>
    <w:rsid w:val="00FB37E4"/>
    <w:rsid w:val="00FB55D5"/>
    <w:rsid w:val="00FC0312"/>
    <w:rsid w:val="00FC11AD"/>
    <w:rsid w:val="00FC12BF"/>
    <w:rsid w:val="00FC1859"/>
    <w:rsid w:val="00FC2C60"/>
    <w:rsid w:val="00FD3E6F"/>
    <w:rsid w:val="00FD43C1"/>
    <w:rsid w:val="00FD51B9"/>
    <w:rsid w:val="00FD55EC"/>
    <w:rsid w:val="00FD5849"/>
    <w:rsid w:val="00FE2A39"/>
    <w:rsid w:val="00FF15B9"/>
    <w:rsid w:val="00FF185C"/>
    <w:rsid w:val="00FF39CF"/>
    <w:rsid w:val="00FF4171"/>
    <w:rsid w:val="00FF55AA"/>
    <w:rsid w:val="00FF5955"/>
    <w:rsid w:val="00FF7159"/>
    <w:rsid w:val="00FF7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."/>
  <w:listSeparator w:val=","/>
  <w14:docId w14:val="69CC4E8E"/>
  <w15:docId w15:val="{85151504-8A1F-46C3-99EB-23A90AF551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Calibri" w:hAnsi="Arial" w:cs="Times New Roman"/>
        <w:sz w:val="22"/>
        <w:szCs w:val="22"/>
        <w:lang w:val="en-AU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uiPriority="9"/>
    <w:lsdException w:name="heading 6" w:uiPriority="9"/>
    <w:lsdException w:name="heading 7" w:uiPriority="9"/>
    <w:lsdException w:name="heading 8" w:uiPriority="9"/>
    <w:lsdException w:name="heading 9" w:uiPriority="9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semiHidden="1" w:uiPriority="22"/>
    <w:lsdException w:name="Emphasis" w:semiHidden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2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semiHidden="1" w:uiPriority="29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semiHidden="1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D4F99"/>
  </w:style>
  <w:style w:type="paragraph" w:styleId="Heading1">
    <w:name w:val="heading 1"/>
    <w:basedOn w:val="Normal"/>
    <w:next w:val="Normal"/>
    <w:link w:val="Heading1Char"/>
    <w:uiPriority w:val="1"/>
    <w:qFormat/>
    <w:rsid w:val="001A576A"/>
    <w:pPr>
      <w:keepNext/>
      <w:keepLines/>
      <w:spacing w:before="240"/>
      <w:outlineLvl w:val="0"/>
    </w:pPr>
    <w:rPr>
      <w:rFonts w:eastAsiaTheme="majorEastAsia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1"/>
    <w:qFormat/>
    <w:rsid w:val="001A576A"/>
    <w:pPr>
      <w:keepNext/>
      <w:keepLines/>
      <w:spacing w:before="240"/>
      <w:outlineLvl w:val="1"/>
    </w:pPr>
    <w:rPr>
      <w:rFonts w:eastAsiaTheme="majorEastAsia" w:cstheme="majorBidi"/>
      <w:b/>
      <w:bCs/>
      <w:iCs/>
      <w:color w:val="606060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1"/>
    <w:qFormat/>
    <w:rsid w:val="001A576A"/>
    <w:pPr>
      <w:keepNext/>
      <w:keepLines/>
      <w:spacing w:before="240"/>
      <w:outlineLvl w:val="2"/>
    </w:pPr>
    <w:rPr>
      <w:rFonts w:cs="Arial"/>
      <w:b/>
      <w:bCs/>
      <w:sz w:val="24"/>
      <w:szCs w:val="26"/>
    </w:rPr>
  </w:style>
  <w:style w:type="paragraph" w:styleId="Heading4">
    <w:name w:val="heading 4"/>
    <w:basedOn w:val="Normal"/>
    <w:next w:val="Normal"/>
    <w:link w:val="Heading4Char"/>
    <w:uiPriority w:val="1"/>
    <w:qFormat/>
    <w:rsid w:val="001A576A"/>
    <w:pPr>
      <w:keepNext/>
      <w:keepLines/>
      <w:spacing w:before="240"/>
      <w:outlineLvl w:val="3"/>
    </w:pPr>
    <w:rPr>
      <w:rFonts w:eastAsiaTheme="majorEastAsia" w:cstheme="majorBidi"/>
      <w:b/>
      <w:bCs/>
      <w:iCs/>
      <w:color w:val="606060"/>
    </w:rPr>
  </w:style>
  <w:style w:type="paragraph" w:styleId="Heading5">
    <w:name w:val="heading 5"/>
    <w:basedOn w:val="Normal"/>
    <w:next w:val="Normal"/>
    <w:link w:val="Heading5Char"/>
    <w:uiPriority w:val="2"/>
    <w:semiHidden/>
    <w:rsid w:val="009A5F24"/>
    <w:pPr>
      <w:keepNext/>
      <w:keepLines/>
      <w:numPr>
        <w:ilvl w:val="4"/>
        <w:numId w:val="3"/>
      </w:numPr>
      <w:outlineLvl w:val="4"/>
    </w:pPr>
    <w:rPr>
      <w:b/>
      <w:color w:val="000000" w:themeColor="text1"/>
    </w:rPr>
  </w:style>
  <w:style w:type="paragraph" w:styleId="Heading6">
    <w:name w:val="heading 6"/>
    <w:basedOn w:val="Normal"/>
    <w:next w:val="Normal"/>
    <w:link w:val="Heading6Char"/>
    <w:uiPriority w:val="2"/>
    <w:semiHidden/>
    <w:rsid w:val="009A5F24"/>
    <w:pPr>
      <w:keepNext/>
      <w:keepLines/>
      <w:numPr>
        <w:ilvl w:val="5"/>
        <w:numId w:val="3"/>
      </w:numPr>
      <w:outlineLvl w:val="5"/>
    </w:pPr>
    <w:rPr>
      <w:b/>
      <w:color w:val="606060"/>
    </w:rPr>
  </w:style>
  <w:style w:type="paragraph" w:styleId="Heading7">
    <w:name w:val="heading 7"/>
    <w:basedOn w:val="Normal"/>
    <w:next w:val="Normal"/>
    <w:link w:val="Heading7Char"/>
    <w:uiPriority w:val="2"/>
    <w:semiHidden/>
    <w:rsid w:val="009A5F24"/>
    <w:pPr>
      <w:keepNext/>
      <w:keepLines/>
      <w:numPr>
        <w:ilvl w:val="6"/>
        <w:numId w:val="3"/>
      </w:numPr>
      <w:outlineLvl w:val="6"/>
    </w:pPr>
    <w:rPr>
      <w:b/>
      <w:color w:val="000000" w:themeColor="text1"/>
    </w:rPr>
  </w:style>
  <w:style w:type="paragraph" w:styleId="Heading8">
    <w:name w:val="heading 8"/>
    <w:basedOn w:val="Normal"/>
    <w:next w:val="Normal"/>
    <w:link w:val="Heading8Char"/>
    <w:uiPriority w:val="2"/>
    <w:semiHidden/>
    <w:rsid w:val="009A5F24"/>
    <w:pPr>
      <w:keepNext/>
      <w:keepLines/>
      <w:numPr>
        <w:ilvl w:val="7"/>
        <w:numId w:val="3"/>
      </w:numPr>
      <w:outlineLvl w:val="7"/>
    </w:pPr>
    <w:rPr>
      <w:b/>
      <w:color w:val="606060"/>
    </w:rPr>
  </w:style>
  <w:style w:type="paragraph" w:styleId="Heading9">
    <w:name w:val="heading 9"/>
    <w:basedOn w:val="Normal"/>
    <w:next w:val="Normal"/>
    <w:link w:val="Heading9Char"/>
    <w:uiPriority w:val="2"/>
    <w:semiHidden/>
    <w:rsid w:val="009A5F24"/>
    <w:pPr>
      <w:keepNext/>
      <w:keepLines/>
      <w:numPr>
        <w:ilvl w:val="8"/>
        <w:numId w:val="3"/>
      </w:numPr>
      <w:outlineLvl w:val="8"/>
    </w:pPr>
    <w:rPr>
      <w:b/>
      <w:color w:val="000000" w:themeColor="tex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2"/>
    <w:rsid w:val="003504FD"/>
  </w:style>
  <w:style w:type="character" w:customStyle="1" w:styleId="Heading1Char">
    <w:name w:val="Heading 1 Char"/>
    <w:basedOn w:val="DefaultParagraphFont"/>
    <w:link w:val="Heading1"/>
    <w:uiPriority w:val="1"/>
    <w:rsid w:val="009A5F24"/>
    <w:rPr>
      <w:rFonts w:eastAsiaTheme="majorEastAsia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1"/>
    <w:rsid w:val="009A5F24"/>
    <w:rPr>
      <w:rFonts w:eastAsiaTheme="majorEastAsia" w:cstheme="majorBidi"/>
      <w:b/>
      <w:bCs/>
      <w:iCs/>
      <w:color w:val="606060"/>
      <w:sz w:val="28"/>
      <w:szCs w:val="28"/>
    </w:rPr>
  </w:style>
  <w:style w:type="paragraph" w:styleId="Title">
    <w:name w:val="Title"/>
    <w:next w:val="Normal"/>
    <w:link w:val="TitleChar"/>
    <w:uiPriority w:val="10"/>
    <w:rsid w:val="00BF5099"/>
    <w:pPr>
      <w:spacing w:after="240"/>
    </w:pPr>
    <w:rPr>
      <w:rFonts w:ascii="Arial Black" w:eastAsia="Times New Roman" w:hAnsi="Arial Black" w:cs="Arial"/>
      <w:b/>
      <w:color w:val="CB6015"/>
      <w:sz w:val="36"/>
      <w:szCs w:val="36"/>
      <w:lang w:eastAsia="en-AU"/>
    </w:rPr>
  </w:style>
  <w:style w:type="character" w:customStyle="1" w:styleId="TitleChar">
    <w:name w:val="Title Char"/>
    <w:basedOn w:val="DefaultParagraphFont"/>
    <w:link w:val="Title"/>
    <w:uiPriority w:val="10"/>
    <w:rsid w:val="0089500A"/>
    <w:rPr>
      <w:rFonts w:ascii="Arial Black" w:eastAsia="Times New Roman" w:hAnsi="Arial Black" w:cs="Arial"/>
      <w:b/>
      <w:color w:val="CB6015"/>
      <w:sz w:val="36"/>
      <w:szCs w:val="36"/>
      <w:lang w:eastAsia="en-AU"/>
    </w:rPr>
  </w:style>
  <w:style w:type="paragraph" w:styleId="Subtitle">
    <w:name w:val="Subtitle"/>
    <w:basedOn w:val="Normal"/>
    <w:next w:val="Normal"/>
    <w:link w:val="SubtitleChar"/>
    <w:uiPriority w:val="11"/>
    <w:semiHidden/>
    <w:rsid w:val="005654B8"/>
    <w:pPr>
      <w:spacing w:after="60"/>
      <w:jc w:val="center"/>
      <w:outlineLvl w:val="1"/>
    </w:pPr>
    <w:rPr>
      <w:rFonts w:eastAsiaTheme="majorEastAsia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semiHidden/>
    <w:rsid w:val="00EE3E2C"/>
    <w:rPr>
      <w:rFonts w:ascii="Arial" w:eastAsiaTheme="majorEastAsia" w:hAnsi="Arial" w:cstheme="majorBidi"/>
      <w:sz w:val="24"/>
      <w:szCs w:val="24"/>
      <w:lang w:eastAsia="en-AU"/>
    </w:rPr>
  </w:style>
  <w:style w:type="character" w:customStyle="1" w:styleId="Heading3Char">
    <w:name w:val="Heading 3 Char"/>
    <w:basedOn w:val="DefaultParagraphFont"/>
    <w:link w:val="Heading3"/>
    <w:uiPriority w:val="1"/>
    <w:rsid w:val="009A5F24"/>
    <w:rPr>
      <w:rFonts w:cs="Arial"/>
      <w:b/>
      <w:bCs/>
      <w:sz w:val="24"/>
      <w:szCs w:val="26"/>
    </w:rPr>
  </w:style>
  <w:style w:type="paragraph" w:styleId="BlockText">
    <w:name w:val="Block Text"/>
    <w:basedOn w:val="Normal"/>
    <w:semiHidden/>
    <w:rsid w:val="00414CB3"/>
    <w:rPr>
      <w:rFonts w:eastAsiaTheme="minorEastAsia"/>
      <w:iCs/>
    </w:rPr>
  </w:style>
  <w:style w:type="paragraph" w:styleId="Header">
    <w:name w:val="header"/>
    <w:aliases w:val="NTG Page Header"/>
    <w:basedOn w:val="Normal"/>
    <w:next w:val="Normal"/>
    <w:link w:val="HeaderChar"/>
    <w:uiPriority w:val="11"/>
    <w:semiHidden/>
    <w:rsid w:val="005A4AC0"/>
    <w:pPr>
      <w:tabs>
        <w:tab w:val="center" w:pos="4513"/>
        <w:tab w:val="right" w:pos="9026"/>
      </w:tabs>
      <w:jc w:val="right"/>
    </w:pPr>
    <w:rPr>
      <w:b/>
    </w:rPr>
  </w:style>
  <w:style w:type="character" w:customStyle="1" w:styleId="HeaderChar">
    <w:name w:val="Header Char"/>
    <w:aliases w:val="NTG Page Header Char"/>
    <w:basedOn w:val="DefaultParagraphFont"/>
    <w:link w:val="Header"/>
    <w:uiPriority w:val="11"/>
    <w:semiHidden/>
    <w:rsid w:val="00B606A1"/>
    <w:rPr>
      <w:b/>
    </w:rPr>
  </w:style>
  <w:style w:type="paragraph" w:styleId="Footer">
    <w:name w:val="footer"/>
    <w:basedOn w:val="Normal"/>
    <w:link w:val="FooterChar"/>
    <w:uiPriority w:val="99"/>
    <w:semiHidden/>
    <w:rsid w:val="00B02EF1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95386"/>
    <w:rPr>
      <w:rFonts w:ascii="Arial" w:eastAsia="Times New Roman" w:hAnsi="Arial"/>
      <w:sz w:val="22"/>
      <w:lang w:eastAsia="en-AU"/>
    </w:rPr>
  </w:style>
  <w:style w:type="paragraph" w:customStyle="1" w:styleId="SubTitle0">
    <w:name w:val="Sub Title"/>
    <w:basedOn w:val="Normal"/>
    <w:semiHidden/>
    <w:rsid w:val="004864DE"/>
    <w:pPr>
      <w:spacing w:after="0"/>
    </w:pPr>
    <w:rPr>
      <w:b/>
      <w:sz w:val="32"/>
      <w:szCs w:val="24"/>
      <w:lang w:val="en-US"/>
    </w:rPr>
  </w:style>
  <w:style w:type="character" w:customStyle="1" w:styleId="Heading4Char">
    <w:name w:val="Heading 4 Char"/>
    <w:basedOn w:val="DefaultParagraphFont"/>
    <w:link w:val="Heading4"/>
    <w:uiPriority w:val="1"/>
    <w:rsid w:val="009A5F24"/>
    <w:rPr>
      <w:rFonts w:eastAsiaTheme="majorEastAsia" w:cstheme="majorBidi"/>
      <w:b/>
      <w:bCs/>
      <w:iCs/>
      <w:color w:val="606060"/>
    </w:rPr>
  </w:style>
  <w:style w:type="paragraph" w:styleId="NormalWeb">
    <w:name w:val="Normal (Web)"/>
    <w:basedOn w:val="Normal"/>
    <w:uiPriority w:val="99"/>
    <w:semiHidden/>
    <w:unhideWhenUsed/>
    <w:rsid w:val="00342283"/>
    <w:rPr>
      <w:rFonts w:ascii="Times New Roman" w:hAnsi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5762CC"/>
    <w:rPr>
      <w:color w:val="808080"/>
    </w:rPr>
  </w:style>
  <w:style w:type="paragraph" w:styleId="ListParagraph">
    <w:name w:val="List Paragraph"/>
    <w:basedOn w:val="BlockText"/>
    <w:uiPriority w:val="34"/>
    <w:qFormat/>
    <w:rsid w:val="003B6A61"/>
    <w:pPr>
      <w:spacing w:after="120"/>
    </w:pPr>
  </w:style>
  <w:style w:type="table" w:styleId="TableGrid">
    <w:name w:val="Table Grid"/>
    <w:basedOn w:val="TableNormal"/>
    <w:uiPriority w:val="39"/>
    <w:rsid w:val="001326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TGFooter1items">
    <w:name w:val="NTG Footer 1 items"/>
    <w:basedOn w:val="Normal"/>
    <w:link w:val="NTGFooter1itemsChar"/>
    <w:uiPriority w:val="7"/>
    <w:rsid w:val="00705C9D"/>
    <w:pPr>
      <w:widowControl w:val="0"/>
      <w:tabs>
        <w:tab w:val="left" w:pos="1778"/>
        <w:tab w:val="right" w:pos="9026"/>
      </w:tabs>
      <w:spacing w:after="0"/>
    </w:pPr>
    <w:rPr>
      <w:rFonts w:cs="Arial"/>
      <w:sz w:val="20"/>
      <w:szCs w:val="16"/>
    </w:rPr>
  </w:style>
  <w:style w:type="paragraph" w:customStyle="1" w:styleId="NTGFooterDepartmentof">
    <w:name w:val="NTG Footer Department of"/>
    <w:link w:val="NTGFooterDepartmentofChar"/>
    <w:uiPriority w:val="7"/>
    <w:rsid w:val="00705C9D"/>
    <w:pPr>
      <w:widowControl w:val="0"/>
      <w:tabs>
        <w:tab w:val="right" w:pos="9026"/>
      </w:tabs>
    </w:pPr>
    <w:rPr>
      <w:rFonts w:cs="Arial"/>
      <w:caps/>
      <w:szCs w:val="16"/>
    </w:rPr>
  </w:style>
  <w:style w:type="paragraph" w:customStyle="1" w:styleId="NTGFooterDepartmentName">
    <w:name w:val="NTG Footer Department Name"/>
    <w:link w:val="NTGFooterDepartmentNameChar"/>
    <w:uiPriority w:val="7"/>
    <w:rsid w:val="00705C9D"/>
    <w:pPr>
      <w:widowControl w:val="0"/>
      <w:tabs>
        <w:tab w:val="right" w:pos="9026"/>
      </w:tabs>
    </w:pPr>
    <w:rPr>
      <w:rFonts w:ascii="Arial Black" w:hAnsi="Arial Black" w:cs="Arial"/>
      <w:caps/>
      <w:szCs w:val="16"/>
    </w:rPr>
  </w:style>
  <w:style w:type="character" w:customStyle="1" w:styleId="NTGFooter1itemsChar">
    <w:name w:val="NTG Footer 1 items Char"/>
    <w:basedOn w:val="DefaultParagraphFont"/>
    <w:link w:val="NTGFooter1items"/>
    <w:uiPriority w:val="7"/>
    <w:rsid w:val="00C52BC3"/>
    <w:rPr>
      <w:rFonts w:cs="Arial"/>
      <w:sz w:val="20"/>
      <w:szCs w:val="16"/>
    </w:rPr>
  </w:style>
  <w:style w:type="character" w:customStyle="1" w:styleId="NTGFooterDepartmentofChar">
    <w:name w:val="NTG Footer Department of Char"/>
    <w:basedOn w:val="DefaultParagraphFont"/>
    <w:link w:val="NTGFooterDepartmentof"/>
    <w:uiPriority w:val="7"/>
    <w:rsid w:val="00C52BC3"/>
    <w:rPr>
      <w:rFonts w:cs="Arial"/>
      <w:caps/>
      <w:szCs w:val="16"/>
    </w:rPr>
  </w:style>
  <w:style w:type="character" w:customStyle="1" w:styleId="NTGFooterDepartmentNameChar">
    <w:name w:val="NTG Footer Department Name Char"/>
    <w:basedOn w:val="NTGFooterDepartmentofChar"/>
    <w:link w:val="NTGFooterDepartmentName"/>
    <w:uiPriority w:val="7"/>
    <w:rsid w:val="00C52BC3"/>
    <w:rPr>
      <w:rFonts w:ascii="Arial Black" w:hAnsi="Arial Black" w:cs="Arial"/>
      <w:caps/>
      <w:szCs w:val="16"/>
    </w:rPr>
  </w:style>
  <w:style w:type="paragraph" w:customStyle="1" w:styleId="Appendix">
    <w:name w:val="Appendix"/>
    <w:basedOn w:val="Heading1"/>
    <w:next w:val="Normal"/>
    <w:uiPriority w:val="11"/>
    <w:semiHidden/>
    <w:qFormat/>
    <w:rsid w:val="00414CB3"/>
  </w:style>
  <w:style w:type="paragraph" w:styleId="BodyText">
    <w:name w:val="Body Text"/>
    <w:basedOn w:val="Normal"/>
    <w:link w:val="BodyTextChar"/>
    <w:uiPriority w:val="99"/>
    <w:semiHidden/>
    <w:rsid w:val="00414CB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414CB3"/>
    <w:rPr>
      <w:rFonts w:ascii="Arial" w:hAnsi="Arial"/>
      <w:sz w:val="22"/>
      <w:szCs w:val="22"/>
    </w:rPr>
  </w:style>
  <w:style w:type="paragraph" w:customStyle="1" w:styleId="NTGFooter2DateVersion">
    <w:name w:val="NTG Footer 2 Date &amp; Version"/>
    <w:basedOn w:val="NTGFooter2deptpagenum"/>
    <w:link w:val="NTGFooter2DateVersionChar"/>
    <w:uiPriority w:val="9"/>
    <w:semiHidden/>
    <w:rsid w:val="002926BC"/>
    <w:pPr>
      <w:spacing w:after="480"/>
    </w:pPr>
  </w:style>
  <w:style w:type="numbering" w:customStyle="1" w:styleId="Bulletlist">
    <w:name w:val="Bullet list"/>
    <w:basedOn w:val="NoList"/>
    <w:rsid w:val="009F2A4D"/>
    <w:pPr>
      <w:numPr>
        <w:numId w:val="1"/>
      </w:numPr>
    </w:pPr>
  </w:style>
  <w:style w:type="table" w:styleId="TableGridLight">
    <w:name w:val="Grid Table Light"/>
    <w:basedOn w:val="TableNormal"/>
    <w:uiPriority w:val="40"/>
    <w:rsid w:val="00B2599A"/>
    <w:pPr>
      <w:spacing w:after="0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Theme">
    <w:name w:val="Table Theme"/>
    <w:basedOn w:val="TableNormal"/>
    <w:uiPriority w:val="99"/>
    <w:semiHidden/>
    <w:unhideWhenUsed/>
    <w:rsid w:val="00414C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basedOn w:val="DefaultParagraphFont"/>
    <w:link w:val="Heading5"/>
    <w:uiPriority w:val="2"/>
    <w:semiHidden/>
    <w:rsid w:val="00EE750D"/>
    <w:rPr>
      <w:b/>
      <w:color w:val="000000" w:themeColor="text1"/>
    </w:rPr>
  </w:style>
  <w:style w:type="character" w:customStyle="1" w:styleId="Heading6Char">
    <w:name w:val="Heading 6 Char"/>
    <w:basedOn w:val="DefaultParagraphFont"/>
    <w:link w:val="Heading6"/>
    <w:uiPriority w:val="2"/>
    <w:semiHidden/>
    <w:rsid w:val="00EE750D"/>
    <w:rPr>
      <w:b/>
      <w:color w:val="606060"/>
    </w:rPr>
  </w:style>
  <w:style w:type="character" w:customStyle="1" w:styleId="Heading7Char">
    <w:name w:val="Heading 7 Char"/>
    <w:basedOn w:val="DefaultParagraphFont"/>
    <w:link w:val="Heading7"/>
    <w:uiPriority w:val="2"/>
    <w:semiHidden/>
    <w:rsid w:val="00EE750D"/>
    <w:rPr>
      <w:b/>
      <w:color w:val="000000" w:themeColor="text1"/>
    </w:rPr>
  </w:style>
  <w:style w:type="character" w:customStyle="1" w:styleId="Heading8Char">
    <w:name w:val="Heading 8 Char"/>
    <w:basedOn w:val="DefaultParagraphFont"/>
    <w:link w:val="Heading8"/>
    <w:uiPriority w:val="2"/>
    <w:semiHidden/>
    <w:rsid w:val="00EE750D"/>
    <w:rPr>
      <w:b/>
      <w:color w:val="606060"/>
    </w:rPr>
  </w:style>
  <w:style w:type="character" w:customStyle="1" w:styleId="Heading9Char">
    <w:name w:val="Heading 9 Char"/>
    <w:basedOn w:val="DefaultParagraphFont"/>
    <w:link w:val="Heading9"/>
    <w:uiPriority w:val="2"/>
    <w:semiHidden/>
    <w:rsid w:val="00EE750D"/>
    <w:rPr>
      <w:b/>
      <w:color w:val="000000" w:themeColor="text1"/>
    </w:rPr>
  </w:style>
  <w:style w:type="paragraph" w:customStyle="1" w:styleId="NTGFooter2deptpagenum">
    <w:name w:val="NTG Footer 2 dept &amp; page num"/>
    <w:basedOn w:val="Normal"/>
    <w:link w:val="NTGFooter2deptpagenumChar"/>
    <w:uiPriority w:val="9"/>
    <w:semiHidden/>
    <w:rsid w:val="002926BC"/>
    <w:pPr>
      <w:tabs>
        <w:tab w:val="right" w:pos="9639"/>
      </w:tabs>
      <w:spacing w:after="0"/>
    </w:pPr>
    <w:rPr>
      <w:sz w:val="20"/>
    </w:rPr>
  </w:style>
  <w:style w:type="character" w:customStyle="1" w:styleId="NTGFooter2deptpagenumChar">
    <w:name w:val="NTG Footer 2 dept &amp; page num Char"/>
    <w:basedOn w:val="DefaultParagraphFont"/>
    <w:link w:val="NTGFooter2deptpagenum"/>
    <w:uiPriority w:val="9"/>
    <w:semiHidden/>
    <w:rsid w:val="00C52BC3"/>
    <w:rPr>
      <w:sz w:val="20"/>
    </w:rPr>
  </w:style>
  <w:style w:type="character" w:customStyle="1" w:styleId="NTGFooter2DateVersionChar">
    <w:name w:val="NTG Footer 2 Date &amp; Version Char"/>
    <w:basedOn w:val="NTGFooter2deptpagenumChar"/>
    <w:link w:val="NTGFooter2DateVersion"/>
    <w:uiPriority w:val="9"/>
    <w:semiHidden/>
    <w:rsid w:val="00C52BC3"/>
    <w:rPr>
      <w:sz w:val="20"/>
    </w:rPr>
  </w:style>
  <w:style w:type="numbering" w:customStyle="1" w:styleId="Numberlist">
    <w:name w:val="Number list"/>
    <w:uiPriority w:val="99"/>
    <w:rsid w:val="007C6D9F"/>
    <w:pPr>
      <w:numPr>
        <w:numId w:val="2"/>
      </w:numPr>
    </w:pPr>
  </w:style>
  <w:style w:type="paragraph" w:styleId="ListNumber">
    <w:name w:val="List Number"/>
    <w:aliases w:val="Number list level 1"/>
    <w:basedOn w:val="Normal"/>
    <w:uiPriority w:val="99"/>
    <w:qFormat/>
    <w:rsid w:val="00A22C38"/>
    <w:pPr>
      <w:spacing w:after="120"/>
    </w:pPr>
  </w:style>
  <w:style w:type="paragraph" w:styleId="ListNumber2">
    <w:name w:val="List Number 2"/>
    <w:aliases w:val="Number list level 2"/>
    <w:basedOn w:val="Normal"/>
    <w:uiPriority w:val="99"/>
    <w:rsid w:val="00A22C38"/>
    <w:pPr>
      <w:spacing w:after="120"/>
    </w:pPr>
  </w:style>
  <w:style w:type="paragraph" w:styleId="ListNumber3">
    <w:name w:val="List Number 3"/>
    <w:aliases w:val="Number list level 3"/>
    <w:basedOn w:val="Normal"/>
    <w:uiPriority w:val="99"/>
    <w:rsid w:val="00A22C38"/>
    <w:pPr>
      <w:spacing w:after="120"/>
    </w:pPr>
  </w:style>
  <w:style w:type="paragraph" w:styleId="ListNumber4">
    <w:name w:val="List Number 4"/>
    <w:aliases w:val="Number list level 4"/>
    <w:basedOn w:val="Normal"/>
    <w:uiPriority w:val="99"/>
    <w:rsid w:val="00A22C38"/>
    <w:pPr>
      <w:spacing w:after="120"/>
    </w:pPr>
  </w:style>
  <w:style w:type="paragraph" w:styleId="ListNumber5">
    <w:name w:val="List Number 5"/>
    <w:aliases w:val="List number 5 - with space"/>
    <w:basedOn w:val="Normal"/>
    <w:uiPriority w:val="99"/>
    <w:rsid w:val="00A22C38"/>
    <w:pPr>
      <w:spacing w:after="120"/>
    </w:pPr>
  </w:style>
  <w:style w:type="paragraph" w:styleId="ListBullet">
    <w:name w:val="List Bullet"/>
    <w:aliases w:val="Bullet list level 1"/>
    <w:basedOn w:val="Normal"/>
    <w:uiPriority w:val="4"/>
    <w:semiHidden/>
    <w:rsid w:val="00176123"/>
    <w:pPr>
      <w:numPr>
        <w:numId w:val="8"/>
      </w:numPr>
      <w:spacing w:after="120"/>
      <w:ind w:left="0" w:firstLine="0"/>
    </w:pPr>
  </w:style>
  <w:style w:type="paragraph" w:styleId="ListBullet2">
    <w:name w:val="List Bullet 2"/>
    <w:aliases w:val="Bullet list level 2"/>
    <w:basedOn w:val="Normal"/>
    <w:uiPriority w:val="4"/>
    <w:semiHidden/>
    <w:rsid w:val="006847AD"/>
    <w:pPr>
      <w:numPr>
        <w:ilvl w:val="1"/>
        <w:numId w:val="8"/>
      </w:numPr>
      <w:spacing w:after="120"/>
    </w:pPr>
  </w:style>
  <w:style w:type="paragraph" w:styleId="ListBullet3">
    <w:name w:val="List Bullet 3"/>
    <w:aliases w:val="Bullet list level 3"/>
    <w:basedOn w:val="Normal"/>
    <w:uiPriority w:val="4"/>
    <w:semiHidden/>
    <w:rsid w:val="006847AD"/>
    <w:pPr>
      <w:numPr>
        <w:ilvl w:val="2"/>
        <w:numId w:val="8"/>
      </w:numPr>
      <w:spacing w:after="120"/>
    </w:pPr>
  </w:style>
  <w:style w:type="paragraph" w:styleId="ListBullet4">
    <w:name w:val="List Bullet 4"/>
    <w:aliases w:val="Bullet list level 4"/>
    <w:basedOn w:val="Normal"/>
    <w:uiPriority w:val="4"/>
    <w:semiHidden/>
    <w:rsid w:val="006847AD"/>
    <w:pPr>
      <w:numPr>
        <w:ilvl w:val="3"/>
        <w:numId w:val="8"/>
      </w:numPr>
      <w:spacing w:after="120"/>
    </w:pPr>
  </w:style>
  <w:style w:type="paragraph" w:styleId="ListBullet5">
    <w:name w:val="List Bullet 5"/>
    <w:aliases w:val="Bullet list level 5"/>
    <w:basedOn w:val="Normal"/>
    <w:uiPriority w:val="4"/>
    <w:semiHidden/>
    <w:rsid w:val="004E2CB7"/>
    <w:pPr>
      <w:numPr>
        <w:ilvl w:val="4"/>
        <w:numId w:val="8"/>
      </w:numPr>
      <w:ind w:left="1008" w:hanging="1008"/>
    </w:pPr>
  </w:style>
  <w:style w:type="character" w:styleId="Hyperlink">
    <w:name w:val="Hyperlink"/>
    <w:basedOn w:val="DefaultParagraphFont"/>
    <w:uiPriority w:val="99"/>
    <w:rsid w:val="002F0DB1"/>
    <w:rPr>
      <w:color w:val="0563C1" w:themeColor="hyperlink"/>
      <w:u w:val="single"/>
    </w:rPr>
  </w:style>
  <w:style w:type="paragraph" w:styleId="TOCHeading">
    <w:name w:val="TOC Heading"/>
    <w:basedOn w:val="Heading1"/>
    <w:next w:val="Normal"/>
    <w:uiPriority w:val="39"/>
    <w:semiHidden/>
    <w:qFormat/>
    <w:rsid w:val="003B67FD"/>
    <w:pPr>
      <w:spacing w:before="480" w:after="0"/>
      <w:outlineLvl w:val="9"/>
    </w:pPr>
    <w:rPr>
      <w:kern w:val="0"/>
      <w:szCs w:val="28"/>
    </w:rPr>
  </w:style>
  <w:style w:type="paragraph" w:styleId="TOC1">
    <w:name w:val="toc 1"/>
    <w:basedOn w:val="Normal"/>
    <w:next w:val="Normal"/>
    <w:autoRedefine/>
    <w:uiPriority w:val="39"/>
    <w:semiHidden/>
    <w:rsid w:val="007859CD"/>
    <w:pPr>
      <w:spacing w:after="100"/>
    </w:pPr>
  </w:style>
  <w:style w:type="paragraph" w:styleId="TOC2">
    <w:name w:val="toc 2"/>
    <w:basedOn w:val="Normal"/>
    <w:next w:val="Normal"/>
    <w:autoRedefine/>
    <w:uiPriority w:val="39"/>
    <w:semiHidden/>
    <w:rsid w:val="007859CD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semiHidden/>
    <w:rsid w:val="007859CD"/>
    <w:pPr>
      <w:spacing w:after="100"/>
      <w:ind w:left="440"/>
    </w:pPr>
  </w:style>
  <w:style w:type="paragraph" w:customStyle="1" w:styleId="Tablebulletlistlevel1">
    <w:name w:val="Table bullet list level 1"/>
    <w:uiPriority w:val="6"/>
    <w:rsid w:val="002716CD"/>
    <w:pPr>
      <w:numPr>
        <w:numId w:val="7"/>
      </w:numPr>
      <w:spacing w:after="20"/>
    </w:pPr>
  </w:style>
  <w:style w:type="paragraph" w:customStyle="1" w:styleId="Tablebulletlistlevel2">
    <w:name w:val="Table bullet list level 2"/>
    <w:basedOn w:val="Tablebulletlistlevel1"/>
    <w:uiPriority w:val="6"/>
    <w:semiHidden/>
    <w:rsid w:val="002716CD"/>
    <w:pPr>
      <w:numPr>
        <w:ilvl w:val="1"/>
      </w:numPr>
    </w:pPr>
  </w:style>
  <w:style w:type="paragraph" w:customStyle="1" w:styleId="Tablebulletlistlevel3">
    <w:name w:val="Table bullet list level 3"/>
    <w:basedOn w:val="Tablebulletlistlevel2"/>
    <w:uiPriority w:val="6"/>
    <w:semiHidden/>
    <w:qFormat/>
    <w:rsid w:val="002716CD"/>
    <w:pPr>
      <w:numPr>
        <w:ilvl w:val="2"/>
      </w:numPr>
    </w:pPr>
  </w:style>
  <w:style w:type="paragraph" w:customStyle="1" w:styleId="Tablebulletlistlevel4">
    <w:name w:val="Table bullet list level 4"/>
    <w:basedOn w:val="Tablebulletlistlevel3"/>
    <w:uiPriority w:val="6"/>
    <w:semiHidden/>
    <w:qFormat/>
    <w:rsid w:val="002716CD"/>
    <w:pPr>
      <w:numPr>
        <w:ilvl w:val="3"/>
      </w:numPr>
    </w:pPr>
  </w:style>
  <w:style w:type="paragraph" w:customStyle="1" w:styleId="Tablebulletlistlevel5">
    <w:name w:val="Table bullet list level 5"/>
    <w:basedOn w:val="Tablebulletlistlevel4"/>
    <w:uiPriority w:val="6"/>
    <w:semiHidden/>
    <w:qFormat/>
    <w:rsid w:val="002716CD"/>
    <w:pPr>
      <w:numPr>
        <w:ilvl w:val="4"/>
      </w:numPr>
    </w:pPr>
  </w:style>
  <w:style w:type="paragraph" w:customStyle="1" w:styleId="Tablebulletlistlevel6">
    <w:name w:val="Table bullet list level 6"/>
    <w:basedOn w:val="Tablebulletlistlevel5"/>
    <w:uiPriority w:val="6"/>
    <w:semiHidden/>
    <w:qFormat/>
    <w:rsid w:val="001D7CA4"/>
    <w:pPr>
      <w:numPr>
        <w:ilvl w:val="5"/>
      </w:numPr>
    </w:pPr>
  </w:style>
  <w:style w:type="paragraph" w:customStyle="1" w:styleId="Tablebulletlistlevel7">
    <w:name w:val="Table bullet list level 7"/>
    <w:basedOn w:val="Tablebulletlistlevel6"/>
    <w:uiPriority w:val="6"/>
    <w:semiHidden/>
    <w:qFormat/>
    <w:rsid w:val="002716CD"/>
    <w:pPr>
      <w:numPr>
        <w:ilvl w:val="6"/>
      </w:numPr>
    </w:pPr>
  </w:style>
  <w:style w:type="paragraph" w:customStyle="1" w:styleId="Tablebulletlistlevel8">
    <w:name w:val="Table bullet list level 8"/>
    <w:basedOn w:val="Tablebulletlistlevel7"/>
    <w:uiPriority w:val="6"/>
    <w:semiHidden/>
    <w:qFormat/>
    <w:rsid w:val="002716CD"/>
    <w:pPr>
      <w:numPr>
        <w:ilvl w:val="7"/>
      </w:numPr>
    </w:pPr>
  </w:style>
  <w:style w:type="paragraph" w:customStyle="1" w:styleId="Tablebulletlistlevel9">
    <w:name w:val="Table bullet list level 9"/>
    <w:basedOn w:val="Tablebulletlistlevel8"/>
    <w:uiPriority w:val="6"/>
    <w:semiHidden/>
    <w:qFormat/>
    <w:rsid w:val="002716CD"/>
    <w:pPr>
      <w:numPr>
        <w:ilvl w:val="8"/>
      </w:numPr>
    </w:pPr>
  </w:style>
  <w:style w:type="numbering" w:customStyle="1" w:styleId="Tablebulletlist">
    <w:name w:val="Table bullet list"/>
    <w:uiPriority w:val="99"/>
    <w:rsid w:val="002716CD"/>
    <w:pPr>
      <w:numPr>
        <w:numId w:val="4"/>
      </w:numPr>
    </w:pPr>
  </w:style>
  <w:style w:type="paragraph" w:customStyle="1" w:styleId="Tablenumberlistlevel1">
    <w:name w:val="Table number list level 1"/>
    <w:uiPriority w:val="7"/>
    <w:rsid w:val="002716CD"/>
    <w:pPr>
      <w:numPr>
        <w:numId w:val="6"/>
      </w:numPr>
      <w:spacing w:after="20"/>
    </w:pPr>
  </w:style>
  <w:style w:type="paragraph" w:customStyle="1" w:styleId="Tablenumberlistlevel2">
    <w:name w:val="Table number list level 2"/>
    <w:basedOn w:val="Tablenumberlistlevel1"/>
    <w:uiPriority w:val="7"/>
    <w:semiHidden/>
    <w:rsid w:val="002716CD"/>
    <w:pPr>
      <w:numPr>
        <w:ilvl w:val="1"/>
      </w:numPr>
    </w:pPr>
  </w:style>
  <w:style w:type="paragraph" w:customStyle="1" w:styleId="Tablenumberlistlevel3">
    <w:name w:val="Table number list level 3"/>
    <w:basedOn w:val="Tablenumberlistlevel2"/>
    <w:uiPriority w:val="7"/>
    <w:semiHidden/>
    <w:qFormat/>
    <w:rsid w:val="002716CD"/>
    <w:pPr>
      <w:numPr>
        <w:ilvl w:val="2"/>
      </w:numPr>
    </w:pPr>
  </w:style>
  <w:style w:type="paragraph" w:customStyle="1" w:styleId="Tablenumberlistlevel4">
    <w:name w:val="Table number list level 4"/>
    <w:basedOn w:val="Tablenumberlistlevel3"/>
    <w:uiPriority w:val="7"/>
    <w:semiHidden/>
    <w:qFormat/>
    <w:rsid w:val="002716CD"/>
    <w:pPr>
      <w:numPr>
        <w:ilvl w:val="3"/>
      </w:numPr>
    </w:pPr>
  </w:style>
  <w:style w:type="paragraph" w:customStyle="1" w:styleId="Tablenumberlistlevel5">
    <w:name w:val="Table number list level 5"/>
    <w:basedOn w:val="Tablenumberlistlevel4"/>
    <w:uiPriority w:val="7"/>
    <w:semiHidden/>
    <w:qFormat/>
    <w:rsid w:val="002716CD"/>
    <w:pPr>
      <w:numPr>
        <w:ilvl w:val="4"/>
      </w:numPr>
    </w:pPr>
  </w:style>
  <w:style w:type="paragraph" w:customStyle="1" w:styleId="Tablenumberlistlevel6">
    <w:name w:val="Table number list level 6"/>
    <w:basedOn w:val="Tablenumberlistlevel5"/>
    <w:uiPriority w:val="7"/>
    <w:semiHidden/>
    <w:qFormat/>
    <w:rsid w:val="002716CD"/>
    <w:pPr>
      <w:numPr>
        <w:ilvl w:val="5"/>
      </w:numPr>
    </w:pPr>
  </w:style>
  <w:style w:type="paragraph" w:customStyle="1" w:styleId="Tablenumberlistlevel7">
    <w:name w:val="Table number list level 7"/>
    <w:basedOn w:val="Tablenumberlistlevel6"/>
    <w:uiPriority w:val="7"/>
    <w:semiHidden/>
    <w:qFormat/>
    <w:rsid w:val="002716CD"/>
    <w:pPr>
      <w:numPr>
        <w:ilvl w:val="6"/>
      </w:numPr>
    </w:pPr>
  </w:style>
  <w:style w:type="paragraph" w:customStyle="1" w:styleId="Tablenumberlistlevel8">
    <w:name w:val="Table number list level 8"/>
    <w:basedOn w:val="Tablenumberlistlevel7"/>
    <w:uiPriority w:val="7"/>
    <w:semiHidden/>
    <w:qFormat/>
    <w:rsid w:val="002716CD"/>
    <w:pPr>
      <w:numPr>
        <w:ilvl w:val="7"/>
      </w:numPr>
    </w:pPr>
  </w:style>
  <w:style w:type="paragraph" w:customStyle="1" w:styleId="Tablenumberlistlevel9">
    <w:name w:val="Table number list level 9"/>
    <w:basedOn w:val="Tablenumberlistlevel8"/>
    <w:uiPriority w:val="7"/>
    <w:semiHidden/>
    <w:qFormat/>
    <w:rsid w:val="002716CD"/>
    <w:pPr>
      <w:numPr>
        <w:ilvl w:val="8"/>
      </w:numPr>
    </w:pPr>
  </w:style>
  <w:style w:type="numbering" w:customStyle="1" w:styleId="Tablenumberlist">
    <w:name w:val="Table number list"/>
    <w:uiPriority w:val="99"/>
    <w:rsid w:val="002716CD"/>
    <w:pPr>
      <w:numPr>
        <w:numId w:val="5"/>
      </w:numPr>
    </w:pPr>
  </w:style>
  <w:style w:type="table" w:styleId="GridTable1Light-Accent4">
    <w:name w:val="Grid Table 1 Light Accent 4"/>
    <w:basedOn w:val="TableNormal"/>
    <w:uiPriority w:val="46"/>
    <w:rsid w:val="00EB0A3C"/>
    <w:pPr>
      <w:spacing w:after="0"/>
    </w:pPr>
    <w:tblPr>
      <w:tblStyleRowBandSize w:val="1"/>
      <w:tblStyleColBandSize w:val="1"/>
      <w:tblBorders>
        <w:top w:val="single" w:sz="4" w:space="0" w:color="D3B0DA" w:themeColor="accent4" w:themeTint="66"/>
        <w:left w:val="single" w:sz="4" w:space="0" w:color="D3B0DA" w:themeColor="accent4" w:themeTint="66"/>
        <w:bottom w:val="single" w:sz="4" w:space="0" w:color="D3B0DA" w:themeColor="accent4" w:themeTint="66"/>
        <w:right w:val="single" w:sz="4" w:space="0" w:color="D3B0DA" w:themeColor="accent4" w:themeTint="66"/>
        <w:insideH w:val="single" w:sz="4" w:space="0" w:color="D3B0DA" w:themeColor="accent4" w:themeTint="66"/>
        <w:insideV w:val="single" w:sz="4" w:space="0" w:color="D3B0DA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BE89C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E89C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NTGTable">
    <w:name w:val="NTG Table"/>
    <w:basedOn w:val="TableGrid"/>
    <w:uiPriority w:val="99"/>
    <w:rsid w:val="003D0F63"/>
    <w:pPr>
      <w:spacing w:after="40"/>
    </w:pPr>
    <w:rPr>
      <w:szCs w:val="20"/>
      <w:lang w:eastAsia="en-AU"/>
    </w:rPr>
    <w:tblPr>
      <w:tblStyleRowBandSize w:val="1"/>
      <w:tblStyleColBandSize w:val="1"/>
    </w:tblPr>
    <w:trPr>
      <w:cantSplit/>
    </w:trPr>
    <w:tcPr>
      <w:shd w:val="clear" w:color="auto" w:fill="auto"/>
    </w:tcPr>
    <w:tblStylePr w:type="firstRow">
      <w:pPr>
        <w:wordWrap/>
        <w:spacing w:beforeLines="0" w:before="60" w:beforeAutospacing="0" w:afterLines="0" w:after="60" w:afterAutospacing="0" w:line="240" w:lineRule="auto"/>
        <w:ind w:leftChars="0" w:left="0" w:rightChars="0" w:right="0" w:firstLineChars="0" w:firstLine="0"/>
        <w:contextualSpacing w:val="0"/>
        <w:mirrorIndents w:val="0"/>
        <w:jc w:val="left"/>
        <w:outlineLvl w:val="9"/>
      </w:pPr>
      <w:rPr>
        <w:rFonts w:ascii="Arial" w:hAnsi="Arial"/>
        <w:b/>
        <w:sz w:val="22"/>
      </w:rPr>
      <w:tblPr/>
      <w:trPr>
        <w:tblHeader/>
      </w:trPr>
      <w:tcPr>
        <w:shd w:val="clear" w:color="auto" w:fill="D9D9D9" w:themeFill="background1" w:themeFillShade="D9"/>
      </w:tcPr>
    </w:tblStylePr>
    <w:tblStylePr w:type="lastRow">
      <w:rPr>
        <w:rFonts w:ascii="Arial" w:hAnsi="Arial"/>
        <w:sz w:val="22"/>
      </w:rPr>
    </w:tblStylePr>
    <w:tblStylePr w:type="firstCol">
      <w:rPr>
        <w:rFonts w:ascii="Arial" w:hAnsi="Arial"/>
        <w:sz w:val="22"/>
      </w:rPr>
    </w:tblStylePr>
    <w:tblStylePr w:type="lastCol">
      <w:rPr>
        <w:rFonts w:ascii="Arial" w:hAnsi="Arial"/>
        <w:sz w:val="22"/>
      </w:rPr>
    </w:tblStylePr>
    <w:tblStylePr w:type="band1Vert">
      <w:rPr>
        <w:rFonts w:ascii="Arial" w:hAnsi="Arial"/>
        <w:sz w:val="22"/>
      </w:rPr>
    </w:tblStylePr>
    <w:tblStylePr w:type="band2Vert">
      <w:rPr>
        <w:rFonts w:ascii="Arial" w:hAnsi="Arial"/>
        <w:sz w:val="22"/>
      </w:rPr>
    </w:tblStylePr>
    <w:tblStylePr w:type="band1Horz">
      <w:rPr>
        <w:rFonts w:ascii="Arial" w:hAnsi="Arial"/>
        <w:sz w:val="22"/>
      </w:rPr>
    </w:tblStylePr>
    <w:tblStylePr w:type="band2Horz">
      <w:rPr>
        <w:rFonts w:ascii="Arial" w:hAnsi="Arial"/>
        <w:sz w:val="22"/>
      </w:rPr>
    </w:tblStylePr>
    <w:tblStylePr w:type="neCell">
      <w:rPr>
        <w:rFonts w:ascii="Arial" w:hAnsi="Arial"/>
        <w:sz w:val="22"/>
      </w:rPr>
    </w:tblStylePr>
    <w:tblStylePr w:type="nwCell">
      <w:rPr>
        <w:rFonts w:ascii="Arial" w:hAnsi="Arial"/>
        <w:sz w:val="22"/>
      </w:rPr>
    </w:tblStylePr>
    <w:tblStylePr w:type="seCell">
      <w:rPr>
        <w:rFonts w:ascii="Arial" w:hAnsi="Arial"/>
        <w:sz w:val="22"/>
      </w:rPr>
    </w:tblStylePr>
    <w:tblStylePr w:type="swCell">
      <w:rPr>
        <w:rFonts w:ascii="Arial" w:hAnsi="Arial"/>
        <w:sz w:val="22"/>
      </w:rPr>
    </w:tblStylePr>
  </w:style>
  <w:style w:type="paragraph" w:styleId="Caption">
    <w:name w:val="caption"/>
    <w:basedOn w:val="Normal"/>
    <w:next w:val="Normal"/>
    <w:uiPriority w:val="35"/>
    <w:unhideWhenUsed/>
    <w:rsid w:val="00F858F2"/>
    <w:rPr>
      <w:iCs/>
      <w:sz w:val="20"/>
      <w:szCs w:val="18"/>
    </w:rPr>
  </w:style>
  <w:style w:type="numbering" w:customStyle="1" w:styleId="NTGStandardNumList">
    <w:name w:val="NTG Standard Num List"/>
    <w:uiPriority w:val="99"/>
    <w:rsid w:val="004179BF"/>
    <w:pPr>
      <w:numPr>
        <w:numId w:val="12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95E0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95E04"/>
    <w:rPr>
      <w:rFonts w:ascii="Segoe UI" w:hAnsi="Segoe UI" w:cs="Segoe UI"/>
      <w:sz w:val="18"/>
      <w:szCs w:val="18"/>
    </w:rPr>
  </w:style>
  <w:style w:type="numbering" w:customStyle="1" w:styleId="NTGTableList">
    <w:name w:val="NTG Table List"/>
    <w:uiPriority w:val="99"/>
    <w:rsid w:val="00BE19E3"/>
    <w:pPr>
      <w:numPr>
        <w:numId w:val="21"/>
      </w:numPr>
    </w:pPr>
  </w:style>
  <w:style w:type="paragraph" w:customStyle="1" w:styleId="NTGTableBulletList1">
    <w:name w:val="NTG Table Bullet List 1"/>
    <w:semiHidden/>
    <w:qFormat/>
    <w:rsid w:val="00BE19E3"/>
    <w:pPr>
      <w:numPr>
        <w:numId w:val="22"/>
      </w:numPr>
      <w:spacing w:after="20"/>
    </w:pPr>
  </w:style>
  <w:style w:type="paragraph" w:customStyle="1" w:styleId="NTGTableBulletList2">
    <w:name w:val="NTG Table Bullet List 2"/>
    <w:basedOn w:val="NTGTableBulletList1"/>
    <w:semiHidden/>
    <w:qFormat/>
    <w:rsid w:val="00BE19E3"/>
    <w:pPr>
      <w:numPr>
        <w:ilvl w:val="1"/>
      </w:numPr>
    </w:pPr>
  </w:style>
  <w:style w:type="paragraph" w:customStyle="1" w:styleId="NTGTableBulletList3">
    <w:name w:val="NTG Table Bullet List 3"/>
    <w:basedOn w:val="NTGTableBulletList2"/>
    <w:semiHidden/>
    <w:qFormat/>
    <w:rsid w:val="00BE19E3"/>
    <w:pPr>
      <w:numPr>
        <w:ilvl w:val="2"/>
      </w:numPr>
    </w:pPr>
  </w:style>
  <w:style w:type="paragraph" w:customStyle="1" w:styleId="NTGTableBulletList4">
    <w:name w:val="NTG Table Bullet List 4"/>
    <w:basedOn w:val="NTGTableBulletList3"/>
    <w:semiHidden/>
    <w:qFormat/>
    <w:rsid w:val="00BE19E3"/>
    <w:pPr>
      <w:numPr>
        <w:ilvl w:val="3"/>
      </w:numPr>
    </w:pPr>
  </w:style>
  <w:style w:type="paragraph" w:customStyle="1" w:styleId="NTGTableBulletList5">
    <w:name w:val="NTG Table Bullet List 5"/>
    <w:basedOn w:val="NTGTableBulletList4"/>
    <w:semiHidden/>
    <w:qFormat/>
    <w:rsid w:val="00BE19E3"/>
    <w:pPr>
      <w:numPr>
        <w:ilvl w:val="4"/>
      </w:numPr>
    </w:pPr>
  </w:style>
  <w:style w:type="paragraph" w:customStyle="1" w:styleId="NTGTableBulletList6">
    <w:name w:val="NTG Table Bullet List 6"/>
    <w:basedOn w:val="NTGTableBulletList5"/>
    <w:semiHidden/>
    <w:qFormat/>
    <w:rsid w:val="00BE19E3"/>
    <w:pPr>
      <w:numPr>
        <w:ilvl w:val="5"/>
      </w:numPr>
    </w:pPr>
  </w:style>
  <w:style w:type="paragraph" w:customStyle="1" w:styleId="NTGTableBulletList7">
    <w:name w:val="NTG Table Bullet List 7"/>
    <w:basedOn w:val="NTGTableBulletList6"/>
    <w:semiHidden/>
    <w:qFormat/>
    <w:rsid w:val="00BE19E3"/>
    <w:pPr>
      <w:numPr>
        <w:ilvl w:val="6"/>
      </w:numPr>
    </w:pPr>
  </w:style>
  <w:style w:type="paragraph" w:customStyle="1" w:styleId="NTGTableBulletList8">
    <w:name w:val="NTG Table Bullet List 8"/>
    <w:basedOn w:val="NTGTableBulletList7"/>
    <w:semiHidden/>
    <w:qFormat/>
    <w:rsid w:val="00BE19E3"/>
    <w:pPr>
      <w:numPr>
        <w:ilvl w:val="7"/>
      </w:numPr>
    </w:pPr>
  </w:style>
  <w:style w:type="paragraph" w:customStyle="1" w:styleId="NTGTableBulletList9">
    <w:name w:val="NTG Table Bullet List 9"/>
    <w:basedOn w:val="NTGTableBulletList8"/>
    <w:semiHidden/>
    <w:qFormat/>
    <w:rsid w:val="00BE19E3"/>
    <w:pPr>
      <w:numPr>
        <w:ilvl w:val="8"/>
      </w:numPr>
    </w:pPr>
  </w:style>
  <w:style w:type="character" w:styleId="CommentReference">
    <w:name w:val="annotation reference"/>
    <w:basedOn w:val="DefaultParagraphFont"/>
    <w:unhideWhenUsed/>
    <w:rsid w:val="00324A7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539E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539E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539E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539E1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360A41"/>
    <w:pPr>
      <w:spacing w:after="0"/>
    </w:pPr>
  </w:style>
  <w:style w:type="paragraph" w:customStyle="1" w:styleId="Default">
    <w:name w:val="Default"/>
    <w:rsid w:val="00145E0C"/>
    <w:pPr>
      <w:autoSpaceDE w:val="0"/>
      <w:autoSpaceDN w:val="0"/>
      <w:adjustRightInd w:val="0"/>
      <w:spacing w:after="0"/>
    </w:pPr>
    <w:rPr>
      <w:rFonts w:ascii="Calibri" w:hAnsi="Calibri" w:cs="Calibri"/>
      <w:color w:val="000000"/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236E43"/>
    <w:rPr>
      <w:color w:val="8C4799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52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86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oneysmart.gov.au/managing-debt/financial-hardship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ci\AppData\Local\Microsoft\Windows\Temporary%20Internet%20Files\Content.IE5\TT6Z7DPN\ntg-general-portrait-word-template%20(1).dotx" TargetMode="External"/></Relationships>
</file>

<file path=word/theme/theme1.xml><?xml version="1.0" encoding="utf-8"?>
<a:theme xmlns:a="http://schemas.openxmlformats.org/drawingml/2006/main" name="NTG branding">
  <a:themeElements>
    <a:clrScheme name="NTG Colours">
      <a:dk1>
        <a:sysClr val="windowText" lastClr="000000"/>
      </a:dk1>
      <a:lt1>
        <a:sysClr val="window" lastClr="FFFFFF"/>
      </a:lt1>
      <a:dk2>
        <a:srgbClr val="BC5915"/>
      </a:dk2>
      <a:lt2>
        <a:srgbClr val="FFFFFF"/>
      </a:lt2>
      <a:accent1>
        <a:srgbClr val="527AA1"/>
      </a:accent1>
      <a:accent2>
        <a:srgbClr val="77794B"/>
      </a:accent2>
      <a:accent3>
        <a:srgbClr val="6E7C00"/>
      </a:accent3>
      <a:accent4>
        <a:srgbClr val="8C4799"/>
      </a:accent4>
      <a:accent5>
        <a:srgbClr val="A26B21"/>
      </a:accent5>
      <a:accent6>
        <a:srgbClr val="BD472A"/>
      </a:accent6>
      <a:hlink>
        <a:srgbClr val="0563C1"/>
      </a:hlink>
      <a:folHlink>
        <a:srgbClr val="8C4799"/>
      </a:folHlink>
    </a:clrScheme>
    <a:fontScheme name="NTG Font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336A40-2673-4853-8841-76814AA868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ntg-general-portrait-word-template (1).dotx</Template>
  <TotalTime>927</TotalTime>
  <Pages>3</Pages>
  <Words>657</Words>
  <Characters>3747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Attachment F – Serious financial hardship application form template</vt:lpstr>
    </vt:vector>
  </TitlesOfParts>
  <Company>Northern Territory Government</Company>
  <LinksUpToDate>false</LinksUpToDate>
  <CharactersWithSpaces>4396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Attachment F – Application form template (postponement)</dc:title>
  <dc:creator>nlu</dc:creator>
  <cp:lastModifiedBy>Diana Gaerth</cp:lastModifiedBy>
  <cp:revision>39</cp:revision>
  <cp:lastPrinted>2024-05-02T22:41:00Z</cp:lastPrinted>
  <dcterms:created xsi:type="dcterms:W3CDTF">2023-12-20T02:21:00Z</dcterms:created>
  <dcterms:modified xsi:type="dcterms:W3CDTF">2024-05-28T04:56:00Z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 1.0">
    <vt:lpwstr>Version 1.0</vt:lpwstr>
  </property>
</Properties>
</file>